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5BA62" w14:textId="77777777" w:rsidR="00FB217E" w:rsidRPr="005A4967" w:rsidRDefault="00FB217E" w:rsidP="003D0E08">
      <w:pPr>
        <w:widowControl w:val="0"/>
        <w:spacing w:after="0" w:line="240" w:lineRule="auto"/>
        <w:jc w:val="center"/>
        <w:rPr>
          <w:rFonts w:ascii="Calibri" w:hAnsi="Calibri" w:cs="Calibri"/>
          <w:b/>
          <w:caps/>
          <w:lang w:val="en-GB"/>
        </w:rPr>
      </w:pPr>
    </w:p>
    <w:p w14:paraId="2B0C1A65" w14:textId="77777777" w:rsidR="00FB217E" w:rsidRPr="005A4967" w:rsidRDefault="00FB217E" w:rsidP="003D0E08">
      <w:pPr>
        <w:widowControl w:val="0"/>
        <w:bidi/>
        <w:spacing w:after="0" w:line="240" w:lineRule="auto"/>
        <w:rPr>
          <w:rFonts w:ascii="Calibri" w:hAnsi="Calibri" w:cs="Calibri"/>
          <w:b/>
          <w:caps/>
          <w:lang w:val="en-GB"/>
        </w:rPr>
      </w:pPr>
    </w:p>
    <w:p w14:paraId="7F01B3F0" w14:textId="77777777" w:rsidR="00F221A1" w:rsidRPr="005A4967" w:rsidRDefault="00F221A1" w:rsidP="003D0E08">
      <w:pPr>
        <w:widowControl w:val="0"/>
        <w:bidi/>
        <w:spacing w:after="0" w:line="240" w:lineRule="auto"/>
        <w:jc w:val="center"/>
        <w:rPr>
          <w:rFonts w:ascii="Calibri" w:hAnsi="Calibri" w:cs="Calibri"/>
          <w:b/>
          <w:bCs/>
          <w:i/>
          <w:sz w:val="24"/>
          <w:szCs w:val="24"/>
        </w:rPr>
      </w:pPr>
      <w:r w:rsidRPr="00F221A1">
        <w:rPr>
          <w:rFonts w:ascii="Calibri" w:hAnsi="Calibri" w:cs="Calibri"/>
          <w:b/>
          <w:bCs/>
          <w:i/>
          <w:sz w:val="24"/>
          <w:szCs w:val="24"/>
          <w:rtl/>
        </w:rPr>
        <w:t>برنامج المنح الصغيرة</w:t>
      </w:r>
      <w:r w:rsidRPr="00F221A1">
        <w:rPr>
          <w:rFonts w:ascii="Calibri" w:hAnsi="Calibri" w:cs="Calibri"/>
          <w:b/>
          <w:bCs/>
          <w:i/>
          <w:sz w:val="24"/>
          <w:szCs w:val="24"/>
        </w:rPr>
        <w:t>…</w:t>
      </w:r>
      <w:r w:rsidRPr="00F221A1">
        <w:rPr>
          <w:rFonts w:ascii="Calibri" w:hAnsi="Calibri" w:cs="Calibri"/>
          <w:bCs/>
          <w:i/>
          <w:sz w:val="24"/>
          <w:szCs w:val="24"/>
        </w:rPr>
        <w:br/>
      </w:r>
      <w:r w:rsidRPr="00F221A1">
        <w:rPr>
          <w:rFonts w:ascii="Calibri" w:hAnsi="Calibri" w:cs="Calibri"/>
          <w:b/>
          <w:bCs/>
          <w:i/>
          <w:sz w:val="24"/>
          <w:szCs w:val="24"/>
          <w:rtl/>
        </w:rPr>
        <w:t>بيان من منظمات غير مسجلة رسميًا</w:t>
      </w:r>
    </w:p>
    <w:p w14:paraId="5AB3F954" w14:textId="77777777" w:rsidR="00F221A1" w:rsidRDefault="00F221A1" w:rsidP="003D0E08">
      <w:pPr>
        <w:widowControl w:val="0"/>
        <w:bidi/>
        <w:spacing w:after="0" w:line="240" w:lineRule="auto"/>
        <w:rPr>
          <w:rFonts w:ascii="Calibri" w:hAnsi="Calibri" w:cs="Calibri"/>
          <w:bCs/>
          <w:i/>
        </w:rPr>
      </w:pPr>
    </w:p>
    <w:p w14:paraId="0316A153" w14:textId="77777777" w:rsidR="003D0E08" w:rsidRPr="00F221A1" w:rsidRDefault="003D0E08" w:rsidP="003D0E08">
      <w:pPr>
        <w:widowControl w:val="0"/>
        <w:bidi/>
        <w:spacing w:after="0" w:line="240" w:lineRule="auto"/>
        <w:rPr>
          <w:rFonts w:ascii="Calibri" w:hAnsi="Calibri" w:cs="Calibri"/>
          <w:bCs/>
          <w:i/>
        </w:rPr>
      </w:pPr>
    </w:p>
    <w:p w14:paraId="7F610CC6" w14:textId="066F98D6" w:rsidR="00F221A1" w:rsidRDefault="00F221A1" w:rsidP="003D0E08">
      <w:pPr>
        <w:widowControl w:val="0"/>
        <w:bidi/>
        <w:spacing w:after="0" w:line="240" w:lineRule="auto"/>
        <w:rPr>
          <w:rFonts w:ascii="Calibri" w:hAnsi="Calibri" w:cs="Calibri"/>
          <w:bCs/>
          <w:i/>
        </w:rPr>
      </w:pPr>
      <w:r w:rsidRPr="00F221A1">
        <w:rPr>
          <w:rFonts w:ascii="Calibri" w:hAnsi="Calibri" w:cs="Calibri"/>
          <w:b/>
          <w:i/>
          <w:rtl/>
        </w:rPr>
        <w:t xml:space="preserve">يجب إرفاق هذا النموذج بملف تعريف المنظمة، من قبل المنظمات غير المسجلة رسميًا والتي تتلقى منحًا صغيرة أو أي نوع آخر من الدعم المالي من اللجنة الدولية لشؤون </w:t>
      </w:r>
      <w:proofErr w:type="gramStart"/>
      <w:r w:rsidRPr="00F221A1">
        <w:rPr>
          <w:rFonts w:ascii="Calibri" w:hAnsi="Calibri" w:cs="Calibri"/>
          <w:b/>
          <w:i/>
          <w:rtl/>
        </w:rPr>
        <w:t>المفقودين</w:t>
      </w:r>
      <w:r w:rsidR="003E570A" w:rsidRPr="005A4967">
        <w:rPr>
          <w:rFonts w:ascii="Calibri" w:hAnsi="Calibri" w:cs="Calibri"/>
          <w:b/>
          <w:i/>
          <w:rtl/>
        </w:rPr>
        <w:t xml:space="preserve"> </w:t>
      </w:r>
      <w:r w:rsidRPr="00F221A1">
        <w:rPr>
          <w:rFonts w:ascii="Calibri" w:hAnsi="Calibri" w:cs="Calibri"/>
          <w:b/>
          <w:i/>
        </w:rPr>
        <w:t xml:space="preserve"> </w:t>
      </w:r>
      <w:r w:rsidRPr="00F221A1">
        <w:rPr>
          <w:rFonts w:ascii="Calibri" w:hAnsi="Calibri" w:cs="Calibri"/>
          <w:bCs/>
          <w:i/>
        </w:rPr>
        <w:t>(</w:t>
      </w:r>
      <w:proofErr w:type="gramEnd"/>
      <w:r w:rsidRPr="00F221A1">
        <w:rPr>
          <w:rFonts w:ascii="Calibri" w:hAnsi="Calibri" w:cs="Calibri"/>
          <w:bCs/>
          <w:i/>
        </w:rPr>
        <w:t>ICMP)</w:t>
      </w:r>
      <w:r w:rsidR="003E570A" w:rsidRPr="005A4967">
        <w:rPr>
          <w:rFonts w:ascii="Calibri" w:hAnsi="Calibri" w:cs="Calibri"/>
          <w:bCs/>
          <w:i/>
          <w:rtl/>
        </w:rPr>
        <w:t>.</w:t>
      </w:r>
    </w:p>
    <w:p w14:paraId="53059AD3" w14:textId="77777777" w:rsidR="003D0E08" w:rsidRPr="00F221A1" w:rsidRDefault="003D0E08" w:rsidP="003D0E08">
      <w:pPr>
        <w:widowControl w:val="0"/>
        <w:bidi/>
        <w:spacing w:after="0" w:line="240" w:lineRule="auto"/>
        <w:rPr>
          <w:rFonts w:ascii="Calibri" w:hAnsi="Calibri" w:cs="Calibri"/>
          <w:b/>
          <w:i/>
          <w:rtl/>
          <w:lang w:bidi="ar-SY"/>
        </w:rPr>
      </w:pPr>
    </w:p>
    <w:p w14:paraId="493406C8" w14:textId="114A0002" w:rsidR="00F221A1" w:rsidRDefault="00F221A1" w:rsidP="003D0E08">
      <w:pPr>
        <w:widowControl w:val="0"/>
        <w:bidi/>
        <w:spacing w:after="0" w:line="240" w:lineRule="auto"/>
        <w:rPr>
          <w:rFonts w:ascii="Calibri" w:hAnsi="Calibri" w:cs="Calibri"/>
          <w:bCs/>
          <w:i/>
          <w:lang w:val="en-GB"/>
        </w:rPr>
      </w:pPr>
      <w:r w:rsidRPr="00F221A1">
        <w:rPr>
          <w:rFonts w:ascii="Calibri" w:hAnsi="Calibri" w:cs="Calibri"/>
          <w:b/>
          <w:i/>
          <w:rtl/>
        </w:rPr>
        <w:t>الجمعيات غير المسجلة رسميً</w:t>
      </w:r>
      <w:r w:rsidR="0062552F" w:rsidRPr="005A4967">
        <w:rPr>
          <w:rFonts w:ascii="Calibri" w:hAnsi="Calibri" w:cs="Calibri"/>
          <w:b/>
          <w:i/>
          <w:rtl/>
        </w:rPr>
        <w:t>ا:</w:t>
      </w:r>
      <w:r w:rsidRPr="00F221A1">
        <w:rPr>
          <w:rFonts w:ascii="Calibri" w:hAnsi="Calibri" w:cs="Calibri"/>
          <w:b/>
          <w:i/>
        </w:rPr>
        <w:t xml:space="preserve"> </w:t>
      </w:r>
      <w:r w:rsidRPr="00F221A1">
        <w:rPr>
          <w:rFonts w:ascii="Calibri" w:hAnsi="Calibri" w:cs="Calibri"/>
          <w:b/>
          <w:i/>
          <w:rtl/>
        </w:rPr>
        <w:t xml:space="preserve">الكيان الذي لا يُصنف بموجب القانون كشخص قانوني يُعتبر، لأغراض اتفاقية المنح الصغيرة، جمعية غير مسجلة </w:t>
      </w:r>
      <w:proofErr w:type="gramStart"/>
      <w:r w:rsidRPr="00F221A1">
        <w:rPr>
          <w:rFonts w:ascii="Calibri" w:hAnsi="Calibri" w:cs="Calibri"/>
          <w:b/>
          <w:i/>
          <w:rtl/>
        </w:rPr>
        <w:t>رسميًا</w:t>
      </w:r>
      <w:r w:rsidR="0065642F" w:rsidRPr="005A4967">
        <w:rPr>
          <w:rFonts w:ascii="Calibri" w:hAnsi="Calibri" w:cs="Calibri"/>
          <w:b/>
          <w:i/>
          <w:rtl/>
        </w:rPr>
        <w:t xml:space="preserve"> </w:t>
      </w:r>
      <w:r w:rsidRPr="00F221A1">
        <w:rPr>
          <w:rFonts w:ascii="Calibri" w:hAnsi="Calibri" w:cs="Calibri"/>
          <w:b/>
          <w:i/>
        </w:rPr>
        <w:t xml:space="preserve"> </w:t>
      </w:r>
      <w:r w:rsidR="00674100" w:rsidRPr="005A4967">
        <w:rPr>
          <w:rFonts w:ascii="Calibri" w:hAnsi="Calibri" w:cs="Calibri"/>
          <w:bCs/>
          <w:i/>
          <w:lang w:val="en-GB"/>
        </w:rPr>
        <w:t>(</w:t>
      </w:r>
      <w:proofErr w:type="gramEnd"/>
      <w:r w:rsidR="00674100" w:rsidRPr="005A4967">
        <w:rPr>
          <w:rFonts w:ascii="Calibri" w:hAnsi="Calibri" w:cs="Calibri"/>
          <w:bCs/>
          <w:i/>
          <w:lang w:val="en-GB"/>
        </w:rPr>
        <w:t>ICMP.POL.DG.024.doc, Art I on definitions)</w:t>
      </w:r>
      <w:r w:rsidR="0065642F" w:rsidRPr="005A4967">
        <w:rPr>
          <w:rFonts w:ascii="Calibri" w:hAnsi="Calibri" w:cs="Calibri"/>
          <w:bCs/>
          <w:i/>
          <w:rtl/>
          <w:lang w:val="en-GB"/>
        </w:rPr>
        <w:t>.</w:t>
      </w:r>
    </w:p>
    <w:p w14:paraId="4E3A5DE8" w14:textId="77777777" w:rsidR="003D0E08" w:rsidRPr="00F221A1" w:rsidRDefault="003D0E08" w:rsidP="003D0E08">
      <w:pPr>
        <w:widowControl w:val="0"/>
        <w:bidi/>
        <w:spacing w:after="0" w:line="240" w:lineRule="auto"/>
        <w:rPr>
          <w:rFonts w:ascii="Calibri" w:hAnsi="Calibri" w:cs="Calibri"/>
          <w:b/>
          <w:i/>
        </w:rPr>
      </w:pPr>
    </w:p>
    <w:p w14:paraId="6BF5146D" w14:textId="6E10867A" w:rsidR="00F221A1" w:rsidRPr="00F221A1" w:rsidRDefault="00F221A1" w:rsidP="003D0E08">
      <w:pPr>
        <w:widowControl w:val="0"/>
        <w:bidi/>
        <w:spacing w:after="0" w:line="240" w:lineRule="auto"/>
        <w:rPr>
          <w:rFonts w:ascii="Calibri" w:hAnsi="Calibri" w:cs="Calibri"/>
          <w:bCs/>
          <w:i/>
        </w:rPr>
      </w:pPr>
      <w:r w:rsidRPr="00F221A1">
        <w:rPr>
          <w:rFonts w:ascii="Calibri" w:hAnsi="Calibri" w:cs="Calibri"/>
          <w:b/>
          <w:i/>
          <w:rtl/>
        </w:rPr>
        <w:t>وفقًا لسياسة اللجنة الدولية لشؤون المفقودين الخاصة بالمنح الصغيرة، يمكن منح المنح الصغيرة للجمعيات غير المسجلة أو غير الرسمية لعائلات المفقودين شريطة أن يتحمل أعضاؤها مجتمعين أو بشكل فردي جميع المسؤوليات بموجب اتفاقيات المنح الصغيرة مع اللجنة</w:t>
      </w:r>
      <w:r w:rsidR="004B35B7" w:rsidRPr="005A4967">
        <w:rPr>
          <w:rFonts w:ascii="Calibri" w:hAnsi="Calibri" w:cs="Calibri"/>
          <w:b/>
          <w:i/>
          <w:rtl/>
        </w:rPr>
        <w:t xml:space="preserve"> الدولية لشؤون المفقودين</w:t>
      </w:r>
      <w:r w:rsidRPr="00F221A1">
        <w:rPr>
          <w:rFonts w:ascii="Calibri" w:hAnsi="Calibri" w:cs="Calibri"/>
          <w:b/>
          <w:i/>
        </w:rPr>
        <w:t xml:space="preserve"> </w:t>
      </w:r>
      <w:r w:rsidR="0065642F" w:rsidRPr="005A4967">
        <w:rPr>
          <w:rFonts w:ascii="Calibri" w:hAnsi="Calibri" w:cs="Calibri"/>
          <w:b/>
          <w:i/>
          <w:rtl/>
        </w:rPr>
        <w:t xml:space="preserve"> </w:t>
      </w:r>
      <w:r w:rsidR="0065642F" w:rsidRPr="005A4967">
        <w:rPr>
          <w:rFonts w:ascii="Calibri" w:hAnsi="Calibri" w:cs="Calibri"/>
          <w:bCs/>
          <w:i/>
          <w:lang w:val="en-GB"/>
        </w:rPr>
        <w:t>(ICMP.POL.DG.024.doc, Art V on eligibility)</w:t>
      </w:r>
      <w:r w:rsidR="0065642F" w:rsidRPr="005A4967">
        <w:rPr>
          <w:rFonts w:ascii="Calibri" w:hAnsi="Calibri" w:cs="Calibri"/>
          <w:bCs/>
          <w:i/>
          <w:rtl/>
          <w:lang w:val="en-GB"/>
        </w:rPr>
        <w:t xml:space="preserve"> .</w:t>
      </w:r>
    </w:p>
    <w:p w14:paraId="733C414C" w14:textId="77777777" w:rsidR="00FB217E" w:rsidRPr="005A4967" w:rsidRDefault="00FB217E" w:rsidP="003D0E08">
      <w:pPr>
        <w:widowControl w:val="0"/>
        <w:bidi/>
        <w:spacing w:after="0" w:line="240" w:lineRule="auto"/>
        <w:rPr>
          <w:rFonts w:ascii="Calibri" w:hAnsi="Calibri" w:cs="Calibri"/>
          <w:bCs/>
          <w:i/>
        </w:rPr>
      </w:pPr>
    </w:p>
    <w:p w14:paraId="69A2029C" w14:textId="77777777" w:rsidR="00FB217E" w:rsidRPr="005A4967" w:rsidRDefault="00FB217E" w:rsidP="003D0E08">
      <w:pPr>
        <w:widowControl w:val="0"/>
        <w:spacing w:after="0" w:line="240" w:lineRule="auto"/>
        <w:rPr>
          <w:rFonts w:ascii="Calibri" w:hAnsi="Calibri" w:cs="Calibri"/>
          <w:bCs/>
          <w:lang w:val="en-GB"/>
        </w:rPr>
      </w:pPr>
    </w:p>
    <w:p w14:paraId="1BB6632D" w14:textId="0BAC9194" w:rsidR="00FB217E" w:rsidRPr="005A4967" w:rsidRDefault="00BC1C5F" w:rsidP="003D0E08">
      <w:pPr>
        <w:widowControl w:val="0"/>
        <w:bidi/>
        <w:spacing w:after="0" w:line="240" w:lineRule="auto"/>
        <w:rPr>
          <w:rFonts w:ascii="Calibri" w:hAnsi="Calibri" w:cs="Calibri"/>
          <w:bCs/>
          <w:lang w:val="en-GB"/>
        </w:rPr>
      </w:pPr>
      <w:r w:rsidRPr="005A4967">
        <w:rPr>
          <w:rFonts w:ascii="Calibri" w:hAnsi="Calibri" w:cs="Calibri"/>
          <w:bCs/>
          <w:rtl/>
          <w:lang w:val="en-GB"/>
        </w:rPr>
        <w:t xml:space="preserve">البيان مقدم من قبل المنظمة: </w:t>
      </w:r>
      <w:r w:rsidRPr="005A4967">
        <w:rPr>
          <w:rFonts w:ascii="Calibri" w:hAnsi="Calibri" w:cs="Calibri"/>
          <w:bCs/>
          <w:highlight w:val="lightGray"/>
          <w:rtl/>
          <w:lang w:val="en-GB"/>
        </w:rPr>
        <w:t>[ادرج الاسم]</w:t>
      </w:r>
      <w:r w:rsidRPr="005A4967">
        <w:rPr>
          <w:rFonts w:ascii="Calibri" w:hAnsi="Calibri" w:cs="Calibri"/>
          <w:bCs/>
        </w:rPr>
        <w:br/>
      </w:r>
      <w:r w:rsidRPr="005A4967">
        <w:rPr>
          <w:rFonts w:ascii="Calibri" w:hAnsi="Calibri" w:cs="Calibri"/>
          <w:bCs/>
          <w:rtl/>
          <w:lang w:val="en-GB"/>
        </w:rPr>
        <w:t xml:space="preserve">برنامج البلد: </w:t>
      </w:r>
      <w:r w:rsidRPr="005A4967">
        <w:rPr>
          <w:rFonts w:ascii="Calibri" w:hAnsi="Calibri" w:cs="Calibri"/>
          <w:bCs/>
          <w:highlight w:val="lightGray"/>
          <w:rtl/>
          <w:lang w:val="en-GB"/>
        </w:rPr>
        <w:t>[ادرج الاسم]</w:t>
      </w:r>
      <w:r w:rsidRPr="005A4967">
        <w:rPr>
          <w:rFonts w:ascii="Calibri" w:hAnsi="Calibri" w:cs="Calibri"/>
          <w:bCs/>
        </w:rPr>
        <w:br/>
      </w:r>
      <w:r w:rsidRPr="005A4967">
        <w:rPr>
          <w:rFonts w:ascii="Calibri" w:hAnsi="Calibri" w:cs="Calibri"/>
          <w:bCs/>
          <w:rtl/>
          <w:lang w:val="en-GB"/>
        </w:rPr>
        <w:t xml:space="preserve">البيان مقدم بخصوص المشروع: </w:t>
      </w:r>
      <w:r w:rsidRPr="005A4967">
        <w:rPr>
          <w:rFonts w:ascii="Calibri" w:hAnsi="Calibri" w:cs="Calibri"/>
          <w:bCs/>
          <w:highlight w:val="lightGray"/>
          <w:rtl/>
          <w:lang w:val="en-GB"/>
        </w:rPr>
        <w:t>[ادرج الاسم]</w:t>
      </w:r>
      <w:r w:rsidRPr="005A4967">
        <w:rPr>
          <w:rFonts w:ascii="Calibri" w:hAnsi="Calibri" w:cs="Calibri"/>
          <w:bCs/>
        </w:rPr>
        <w:br/>
      </w:r>
      <w:r w:rsidRPr="005A4967">
        <w:rPr>
          <w:rFonts w:ascii="Calibri" w:hAnsi="Calibri" w:cs="Calibri"/>
          <w:bCs/>
          <w:rtl/>
          <w:lang w:val="en-GB"/>
        </w:rPr>
        <w:t xml:space="preserve">تاريخ التقديم: </w:t>
      </w:r>
      <w:r w:rsidRPr="005A4967">
        <w:rPr>
          <w:rFonts w:ascii="Calibri" w:hAnsi="Calibri" w:cs="Calibri"/>
          <w:bCs/>
          <w:highlight w:val="lightGray"/>
          <w:rtl/>
          <w:lang w:val="en-GB"/>
        </w:rPr>
        <w:t>[ادرج التاريخ]</w:t>
      </w:r>
      <w:r w:rsidRPr="005A4967">
        <w:rPr>
          <w:rFonts w:ascii="Calibri" w:hAnsi="Calibri" w:cs="Calibri"/>
          <w:bCs/>
        </w:rPr>
        <w:br/>
      </w:r>
      <w:r w:rsidRPr="005A4967">
        <w:rPr>
          <w:rFonts w:ascii="Calibri" w:hAnsi="Calibri" w:cs="Calibri"/>
          <w:bCs/>
          <w:rtl/>
          <w:lang w:val="en-GB"/>
        </w:rPr>
        <w:t xml:space="preserve">اسم الشخص المقدم: </w:t>
      </w:r>
      <w:r w:rsidRPr="005A4967">
        <w:rPr>
          <w:rFonts w:ascii="Calibri" w:hAnsi="Calibri" w:cs="Calibri"/>
          <w:bCs/>
          <w:highlight w:val="lightGray"/>
          <w:rtl/>
          <w:lang w:val="en-GB"/>
        </w:rPr>
        <w:t>[ادرج الاسم]</w:t>
      </w:r>
    </w:p>
    <w:p w14:paraId="3F0764C7" w14:textId="77777777" w:rsidR="00FB217E" w:rsidRPr="005A4967" w:rsidRDefault="00FB217E" w:rsidP="003D0E08">
      <w:pPr>
        <w:widowControl w:val="0"/>
        <w:spacing w:after="0" w:line="240" w:lineRule="auto"/>
        <w:rPr>
          <w:rFonts w:ascii="Calibri" w:hAnsi="Calibri" w:cs="Calibri"/>
          <w:lang w:val="en-GB"/>
        </w:rPr>
      </w:pPr>
    </w:p>
    <w:p w14:paraId="19B1FF4F" w14:textId="77777777" w:rsidR="00FB217E" w:rsidRPr="005A4967" w:rsidRDefault="00FB217E" w:rsidP="003D0E08">
      <w:pPr>
        <w:widowControl w:val="0"/>
        <w:spacing w:after="0" w:line="240" w:lineRule="auto"/>
        <w:rPr>
          <w:rFonts w:ascii="Calibri" w:hAnsi="Calibri" w:cs="Calibri"/>
          <w:lang w:val="en-GB"/>
        </w:rPr>
      </w:pPr>
    </w:p>
    <w:p w14:paraId="1EDCF9E8" w14:textId="77777777" w:rsidR="00261A19" w:rsidRPr="005A4967" w:rsidRDefault="00261A19" w:rsidP="003D0E08">
      <w:pPr>
        <w:widowControl w:val="0"/>
        <w:bidi/>
        <w:spacing w:after="0" w:line="240" w:lineRule="auto"/>
        <w:rPr>
          <w:rFonts w:ascii="Calibri" w:hAnsi="Calibri" w:cs="Calibri"/>
          <w:rtl/>
        </w:rPr>
      </w:pPr>
      <w:r w:rsidRPr="00261A19">
        <w:rPr>
          <w:rFonts w:ascii="Calibri" w:hAnsi="Calibri" w:cs="Calibri"/>
          <w:rtl/>
          <w:lang w:val="en-GB"/>
        </w:rPr>
        <w:t>يُقر أعضاء الجمعية المشار إليها أعلاه بما يلي</w:t>
      </w:r>
      <w:r w:rsidRPr="00261A19">
        <w:rPr>
          <w:rFonts w:ascii="Calibri" w:hAnsi="Calibri" w:cs="Calibri"/>
        </w:rPr>
        <w:t>:</w:t>
      </w:r>
    </w:p>
    <w:p w14:paraId="6F80BBC6" w14:textId="77777777" w:rsidR="003C4D44" w:rsidRPr="00261A19" w:rsidRDefault="003C4D44" w:rsidP="003D0E08">
      <w:pPr>
        <w:widowControl w:val="0"/>
        <w:bidi/>
        <w:spacing w:after="0" w:line="240" w:lineRule="auto"/>
        <w:rPr>
          <w:rFonts w:ascii="Calibri" w:hAnsi="Calibri" w:cs="Calibri"/>
        </w:rPr>
      </w:pPr>
    </w:p>
    <w:p w14:paraId="53802F3A" w14:textId="47545E37" w:rsidR="00256370" w:rsidRDefault="00261A19" w:rsidP="003D0E08">
      <w:pPr>
        <w:widowControl w:val="0"/>
        <w:bidi/>
        <w:spacing w:after="0" w:line="240" w:lineRule="auto"/>
        <w:rPr>
          <w:rFonts w:ascii="Calibri" w:hAnsi="Calibri" w:cs="Calibri"/>
          <w:b/>
          <w:bCs/>
          <w:rtl/>
          <w:lang w:val="en-GB"/>
        </w:rPr>
      </w:pPr>
      <w:r w:rsidRPr="00261A19">
        <w:rPr>
          <w:rFonts w:ascii="Calibri" w:hAnsi="Calibri" w:cs="Calibri"/>
          <w:b/>
          <w:bCs/>
          <w:rtl/>
          <w:lang w:val="en-GB"/>
        </w:rPr>
        <w:t>الشخصية القانونية</w:t>
      </w:r>
    </w:p>
    <w:p w14:paraId="7D962D78" w14:textId="77777777" w:rsidR="00256370" w:rsidRPr="00261A19" w:rsidRDefault="00256370" w:rsidP="003D0E08">
      <w:pPr>
        <w:widowControl w:val="0"/>
        <w:bidi/>
        <w:spacing w:after="0" w:line="240" w:lineRule="auto"/>
        <w:rPr>
          <w:rFonts w:ascii="Calibri" w:hAnsi="Calibri" w:cs="Calibri"/>
          <w:b/>
          <w:bCs/>
          <w:lang w:val="en-GB"/>
        </w:rPr>
      </w:pPr>
    </w:p>
    <w:p w14:paraId="2E9D122F" w14:textId="77777777" w:rsidR="00261A19" w:rsidRPr="005A4967" w:rsidRDefault="00261A19" w:rsidP="003D0E08">
      <w:pPr>
        <w:widowControl w:val="0"/>
        <w:numPr>
          <w:ilvl w:val="0"/>
          <w:numId w:val="12"/>
        </w:numPr>
        <w:bidi/>
        <w:spacing w:after="0" w:line="240" w:lineRule="auto"/>
        <w:rPr>
          <w:rFonts w:ascii="Calibri" w:hAnsi="Calibri" w:cs="Calibri"/>
        </w:rPr>
      </w:pPr>
      <w:r w:rsidRPr="00261A19">
        <w:rPr>
          <w:rFonts w:ascii="Calibri" w:hAnsi="Calibri" w:cs="Calibri"/>
          <w:rtl/>
          <w:lang w:val="en-GB"/>
        </w:rPr>
        <w:t>نُقر بأن منظمتنا غير مسجلة قانونيًا بموجب قوانين أي دولة</w:t>
      </w:r>
      <w:r w:rsidRPr="00261A19">
        <w:rPr>
          <w:rFonts w:ascii="Calibri" w:hAnsi="Calibri" w:cs="Calibri"/>
        </w:rPr>
        <w:t>.</w:t>
      </w:r>
    </w:p>
    <w:p w14:paraId="7E7E20A9" w14:textId="77777777" w:rsidR="004C371C" w:rsidRDefault="004C371C" w:rsidP="003D0E08">
      <w:pPr>
        <w:widowControl w:val="0"/>
        <w:bidi/>
        <w:spacing w:after="0" w:line="240" w:lineRule="auto"/>
        <w:ind w:left="720"/>
        <w:rPr>
          <w:rFonts w:ascii="Calibri" w:hAnsi="Calibri" w:cs="Calibri"/>
        </w:rPr>
      </w:pPr>
    </w:p>
    <w:p w14:paraId="74D1C4F6" w14:textId="77777777" w:rsidR="003D0E08" w:rsidRPr="00261A19" w:rsidRDefault="003D0E08" w:rsidP="003D0E08">
      <w:pPr>
        <w:widowControl w:val="0"/>
        <w:bidi/>
        <w:spacing w:after="0" w:line="240" w:lineRule="auto"/>
        <w:ind w:left="720"/>
        <w:rPr>
          <w:rFonts w:ascii="Calibri" w:hAnsi="Calibri" w:cs="Calibri"/>
        </w:rPr>
      </w:pPr>
    </w:p>
    <w:p w14:paraId="5ACF5762" w14:textId="77777777" w:rsidR="00261A19" w:rsidRDefault="00261A19" w:rsidP="003D0E08">
      <w:pPr>
        <w:widowControl w:val="0"/>
        <w:bidi/>
        <w:spacing w:after="0" w:line="240" w:lineRule="auto"/>
        <w:rPr>
          <w:rFonts w:ascii="Calibri" w:hAnsi="Calibri" w:cs="Calibri"/>
          <w:b/>
          <w:bCs/>
          <w:rtl/>
          <w:lang w:val="en-GB"/>
        </w:rPr>
      </w:pPr>
      <w:r w:rsidRPr="00261A19">
        <w:rPr>
          <w:rFonts w:ascii="Calibri" w:hAnsi="Calibri" w:cs="Calibri"/>
          <w:b/>
          <w:bCs/>
          <w:rtl/>
          <w:lang w:val="en-GB"/>
        </w:rPr>
        <w:t>العضوية</w:t>
      </w:r>
    </w:p>
    <w:p w14:paraId="1BDF4723" w14:textId="77777777" w:rsidR="00256370" w:rsidRPr="00261A19" w:rsidRDefault="00256370" w:rsidP="003D0E08">
      <w:pPr>
        <w:widowControl w:val="0"/>
        <w:bidi/>
        <w:spacing w:after="0" w:line="240" w:lineRule="auto"/>
        <w:rPr>
          <w:rFonts w:ascii="Calibri" w:hAnsi="Calibri" w:cs="Calibri"/>
          <w:b/>
          <w:bCs/>
        </w:rPr>
      </w:pPr>
    </w:p>
    <w:p w14:paraId="5F584149" w14:textId="77777777" w:rsidR="00261A19" w:rsidRPr="005A4967" w:rsidRDefault="00261A19" w:rsidP="003D0E08">
      <w:pPr>
        <w:widowControl w:val="0"/>
        <w:numPr>
          <w:ilvl w:val="0"/>
          <w:numId w:val="13"/>
        </w:numPr>
        <w:bidi/>
        <w:spacing w:after="0" w:line="240" w:lineRule="auto"/>
        <w:rPr>
          <w:rFonts w:ascii="Calibri" w:hAnsi="Calibri" w:cs="Calibri"/>
        </w:rPr>
      </w:pPr>
      <w:r w:rsidRPr="00261A19">
        <w:rPr>
          <w:rFonts w:ascii="Calibri" w:hAnsi="Calibri" w:cs="Calibri"/>
          <w:rtl/>
          <w:lang w:val="en-GB"/>
        </w:rPr>
        <w:t xml:space="preserve">نُقر بأن منظمتنا تتكوّن من عائلات المفقودين، </w:t>
      </w:r>
      <w:r w:rsidRPr="00261A19">
        <w:rPr>
          <w:rFonts w:ascii="Calibri" w:hAnsi="Calibri" w:cs="Calibri"/>
          <w:highlight w:val="lightGray"/>
          <w:rtl/>
          <w:lang w:val="en-GB"/>
        </w:rPr>
        <w:t>مع توضيح خصائص العضوية</w:t>
      </w:r>
      <w:r w:rsidRPr="00261A19">
        <w:rPr>
          <w:rFonts w:ascii="Calibri" w:hAnsi="Calibri" w:cs="Calibri"/>
          <w:highlight w:val="lightGray"/>
        </w:rPr>
        <w:t>.</w:t>
      </w:r>
    </w:p>
    <w:p w14:paraId="74CCFFFD" w14:textId="77777777" w:rsidR="004C371C" w:rsidRPr="00261A19" w:rsidRDefault="004C371C" w:rsidP="003D0E08">
      <w:pPr>
        <w:widowControl w:val="0"/>
        <w:bidi/>
        <w:spacing w:after="0" w:line="240" w:lineRule="auto"/>
        <w:ind w:left="720"/>
        <w:rPr>
          <w:rFonts w:ascii="Calibri" w:hAnsi="Calibri" w:cs="Calibri"/>
        </w:rPr>
      </w:pPr>
    </w:p>
    <w:p w14:paraId="57CD82EE" w14:textId="77777777" w:rsidR="00261A19" w:rsidRPr="005A4967" w:rsidRDefault="00261A19" w:rsidP="003D0E08">
      <w:pPr>
        <w:widowControl w:val="0"/>
        <w:numPr>
          <w:ilvl w:val="0"/>
          <w:numId w:val="13"/>
        </w:numPr>
        <w:bidi/>
        <w:spacing w:after="0" w:line="240" w:lineRule="auto"/>
        <w:rPr>
          <w:rFonts w:ascii="Calibri" w:hAnsi="Calibri" w:cs="Calibri"/>
        </w:rPr>
      </w:pPr>
      <w:r w:rsidRPr="00261A19">
        <w:rPr>
          <w:rFonts w:ascii="Calibri" w:hAnsi="Calibri" w:cs="Calibri"/>
          <w:rtl/>
          <w:lang w:val="en-GB"/>
        </w:rPr>
        <w:t xml:space="preserve">نُقر بأن منظمتنا لديها </w:t>
      </w:r>
      <w:r w:rsidRPr="00261A19">
        <w:rPr>
          <w:rFonts w:ascii="Calibri" w:hAnsi="Calibri" w:cs="Calibri"/>
          <w:highlight w:val="lightGray"/>
          <w:rtl/>
          <w:lang w:val="en-GB"/>
        </w:rPr>
        <w:t>قائمة ثابتة بالأعضاء</w:t>
      </w:r>
      <w:r w:rsidRPr="00261A19">
        <w:rPr>
          <w:rFonts w:ascii="Calibri" w:hAnsi="Calibri" w:cs="Calibri"/>
          <w:rtl/>
          <w:lang w:val="en-GB"/>
        </w:rPr>
        <w:t xml:space="preserve"> / </w:t>
      </w:r>
      <w:r w:rsidRPr="00261A19">
        <w:rPr>
          <w:rFonts w:ascii="Calibri" w:hAnsi="Calibri" w:cs="Calibri"/>
          <w:highlight w:val="lightGray"/>
          <w:rtl/>
          <w:lang w:val="en-GB"/>
        </w:rPr>
        <w:t>لا تملك قائمة ثابتة بالأعضاء</w:t>
      </w:r>
      <w:r w:rsidRPr="00261A19">
        <w:rPr>
          <w:rFonts w:ascii="Calibri" w:hAnsi="Calibri" w:cs="Calibri"/>
          <w:highlight w:val="lightGray"/>
        </w:rPr>
        <w:t>.</w:t>
      </w:r>
    </w:p>
    <w:p w14:paraId="55DD2D63" w14:textId="77777777" w:rsidR="004C371C" w:rsidRDefault="004C371C" w:rsidP="003D0E08">
      <w:pPr>
        <w:widowControl w:val="0"/>
        <w:bidi/>
        <w:spacing w:after="0" w:line="240" w:lineRule="auto"/>
        <w:rPr>
          <w:rFonts w:ascii="Calibri" w:hAnsi="Calibri" w:cs="Calibri"/>
        </w:rPr>
      </w:pPr>
    </w:p>
    <w:p w14:paraId="3507A4B4" w14:textId="77777777" w:rsidR="003D0E08" w:rsidRPr="00261A19" w:rsidRDefault="003D0E08" w:rsidP="003D0E08">
      <w:pPr>
        <w:widowControl w:val="0"/>
        <w:bidi/>
        <w:spacing w:after="0" w:line="240" w:lineRule="auto"/>
        <w:rPr>
          <w:rFonts w:ascii="Calibri" w:hAnsi="Calibri" w:cs="Calibri"/>
        </w:rPr>
      </w:pPr>
    </w:p>
    <w:p w14:paraId="0224D682" w14:textId="77777777" w:rsidR="00261A19" w:rsidRDefault="00261A19" w:rsidP="003D0E08">
      <w:pPr>
        <w:widowControl w:val="0"/>
        <w:bidi/>
        <w:spacing w:after="0" w:line="240" w:lineRule="auto"/>
        <w:rPr>
          <w:rFonts w:ascii="Calibri" w:hAnsi="Calibri" w:cs="Calibri"/>
          <w:b/>
          <w:bCs/>
          <w:rtl/>
          <w:lang w:val="en-GB"/>
        </w:rPr>
      </w:pPr>
      <w:r w:rsidRPr="00261A19">
        <w:rPr>
          <w:rFonts w:ascii="Calibri" w:hAnsi="Calibri" w:cs="Calibri"/>
          <w:b/>
          <w:bCs/>
          <w:rtl/>
          <w:lang w:val="en-GB"/>
        </w:rPr>
        <w:t>التأسيس</w:t>
      </w:r>
    </w:p>
    <w:p w14:paraId="4FD6D499" w14:textId="77777777" w:rsidR="00256370" w:rsidRPr="00261A19" w:rsidRDefault="00256370" w:rsidP="003D0E08">
      <w:pPr>
        <w:widowControl w:val="0"/>
        <w:bidi/>
        <w:spacing w:after="0" w:line="240" w:lineRule="auto"/>
        <w:rPr>
          <w:rFonts w:ascii="Calibri" w:hAnsi="Calibri" w:cs="Calibri"/>
          <w:b/>
          <w:bCs/>
        </w:rPr>
      </w:pPr>
    </w:p>
    <w:p w14:paraId="5A45D7DF" w14:textId="366D1CFA" w:rsidR="00261A19" w:rsidRPr="005A4967" w:rsidRDefault="00261A19" w:rsidP="003D0E08">
      <w:pPr>
        <w:widowControl w:val="0"/>
        <w:numPr>
          <w:ilvl w:val="0"/>
          <w:numId w:val="14"/>
        </w:numPr>
        <w:bidi/>
        <w:spacing w:after="0" w:line="240" w:lineRule="auto"/>
        <w:rPr>
          <w:rFonts w:ascii="Calibri" w:hAnsi="Calibri" w:cs="Calibri"/>
        </w:rPr>
      </w:pPr>
      <w:r w:rsidRPr="00261A19">
        <w:rPr>
          <w:rFonts w:ascii="Calibri" w:hAnsi="Calibri" w:cs="Calibri"/>
          <w:rtl/>
          <w:lang w:val="en-GB"/>
        </w:rPr>
        <w:t xml:space="preserve">نُقر بأن منظمتنا تأسست في عام </w:t>
      </w:r>
      <w:r w:rsidRPr="00261A19">
        <w:rPr>
          <w:rFonts w:ascii="Calibri" w:hAnsi="Calibri" w:cs="Calibri"/>
          <w:highlight w:val="lightGray"/>
          <w:rtl/>
          <w:lang w:val="en-GB"/>
        </w:rPr>
        <w:t>[</w:t>
      </w:r>
      <w:r w:rsidR="004C371C" w:rsidRPr="005A4967">
        <w:rPr>
          <w:rFonts w:ascii="Calibri" w:hAnsi="Calibri" w:cs="Calibri"/>
          <w:highlight w:val="lightGray"/>
          <w:rtl/>
          <w:lang w:val="en-GB"/>
        </w:rPr>
        <w:t>ا</w:t>
      </w:r>
      <w:r w:rsidRPr="00261A19">
        <w:rPr>
          <w:rFonts w:ascii="Calibri" w:hAnsi="Calibri" w:cs="Calibri"/>
          <w:highlight w:val="lightGray"/>
          <w:rtl/>
          <w:lang w:val="en-GB"/>
        </w:rPr>
        <w:t>درج العام]</w:t>
      </w:r>
      <w:r w:rsidRPr="00261A19">
        <w:rPr>
          <w:rFonts w:ascii="Calibri" w:hAnsi="Calibri" w:cs="Calibri"/>
          <w:highlight w:val="lightGray"/>
        </w:rPr>
        <w:t>.</w:t>
      </w:r>
    </w:p>
    <w:p w14:paraId="20868B2F" w14:textId="77777777" w:rsidR="00F27263" w:rsidRDefault="00F27263" w:rsidP="003D0E08">
      <w:pPr>
        <w:widowControl w:val="0"/>
        <w:bidi/>
        <w:spacing w:after="0" w:line="240" w:lineRule="auto"/>
        <w:ind w:left="720"/>
        <w:rPr>
          <w:rFonts w:ascii="Calibri" w:hAnsi="Calibri" w:cs="Calibri"/>
        </w:rPr>
      </w:pPr>
    </w:p>
    <w:p w14:paraId="00A625A4" w14:textId="77777777" w:rsidR="003D0E08" w:rsidRPr="00261A19" w:rsidRDefault="003D0E08" w:rsidP="003D0E08">
      <w:pPr>
        <w:widowControl w:val="0"/>
        <w:bidi/>
        <w:spacing w:after="0" w:line="240" w:lineRule="auto"/>
        <w:ind w:left="720"/>
        <w:rPr>
          <w:rFonts w:ascii="Calibri" w:hAnsi="Calibri" w:cs="Calibri"/>
        </w:rPr>
      </w:pPr>
    </w:p>
    <w:p w14:paraId="44776B04" w14:textId="77777777" w:rsidR="00261A19" w:rsidRDefault="00261A19" w:rsidP="003D0E08">
      <w:pPr>
        <w:widowControl w:val="0"/>
        <w:bidi/>
        <w:spacing w:after="0" w:line="240" w:lineRule="auto"/>
        <w:rPr>
          <w:rFonts w:ascii="Calibri" w:hAnsi="Calibri" w:cs="Calibri"/>
          <w:b/>
          <w:bCs/>
          <w:rtl/>
          <w:lang w:val="en-GB"/>
        </w:rPr>
      </w:pPr>
      <w:r w:rsidRPr="00261A19">
        <w:rPr>
          <w:rFonts w:ascii="Calibri" w:hAnsi="Calibri" w:cs="Calibri"/>
          <w:b/>
          <w:bCs/>
          <w:rtl/>
          <w:lang w:val="en-GB"/>
        </w:rPr>
        <w:t>الهدف</w:t>
      </w:r>
    </w:p>
    <w:p w14:paraId="3DD69466" w14:textId="77777777" w:rsidR="00256370" w:rsidRPr="00261A19" w:rsidRDefault="00256370" w:rsidP="003D0E08">
      <w:pPr>
        <w:widowControl w:val="0"/>
        <w:bidi/>
        <w:spacing w:after="0" w:line="240" w:lineRule="auto"/>
        <w:rPr>
          <w:rFonts w:ascii="Calibri" w:hAnsi="Calibri" w:cs="Calibri"/>
          <w:b/>
          <w:bCs/>
        </w:rPr>
      </w:pPr>
    </w:p>
    <w:p w14:paraId="3451639A" w14:textId="099DEA6B" w:rsidR="00261A19" w:rsidRPr="005A4967" w:rsidRDefault="00261A19" w:rsidP="003D0E08">
      <w:pPr>
        <w:widowControl w:val="0"/>
        <w:numPr>
          <w:ilvl w:val="0"/>
          <w:numId w:val="15"/>
        </w:numPr>
        <w:bidi/>
        <w:spacing w:after="0" w:line="240" w:lineRule="auto"/>
        <w:rPr>
          <w:rFonts w:ascii="Calibri" w:hAnsi="Calibri" w:cs="Calibri"/>
        </w:rPr>
      </w:pPr>
      <w:r w:rsidRPr="00261A19">
        <w:rPr>
          <w:rFonts w:ascii="Calibri" w:hAnsi="Calibri" w:cs="Calibri"/>
          <w:rtl/>
          <w:lang w:val="en-GB"/>
        </w:rPr>
        <w:t xml:space="preserve">نُقر بأن أنشطتنا غير ربحية، غير عنفية، وتهدف إلى </w:t>
      </w:r>
      <w:r w:rsidRPr="00261A19">
        <w:rPr>
          <w:rFonts w:ascii="Calibri" w:hAnsi="Calibri" w:cs="Calibri"/>
          <w:highlight w:val="lightGray"/>
          <w:rtl/>
          <w:lang w:val="en-GB"/>
        </w:rPr>
        <w:t>[</w:t>
      </w:r>
      <w:r w:rsidR="00F27263" w:rsidRPr="005A4967">
        <w:rPr>
          <w:rFonts w:ascii="Calibri" w:hAnsi="Calibri" w:cs="Calibri"/>
          <w:highlight w:val="lightGray"/>
          <w:rtl/>
          <w:lang w:val="en-GB"/>
        </w:rPr>
        <w:t>ا</w:t>
      </w:r>
      <w:r w:rsidRPr="00261A19">
        <w:rPr>
          <w:rFonts w:ascii="Calibri" w:hAnsi="Calibri" w:cs="Calibri"/>
          <w:highlight w:val="lightGray"/>
          <w:rtl/>
          <w:lang w:val="en-GB"/>
        </w:rPr>
        <w:t>درج الهدف]</w:t>
      </w:r>
      <w:r w:rsidRPr="00261A19">
        <w:rPr>
          <w:rFonts w:ascii="Calibri" w:hAnsi="Calibri" w:cs="Calibri"/>
          <w:highlight w:val="lightGray"/>
        </w:rPr>
        <w:t>.</w:t>
      </w:r>
    </w:p>
    <w:p w14:paraId="728A1E7B" w14:textId="77777777" w:rsidR="00F27263" w:rsidRDefault="00F27263" w:rsidP="003D0E08">
      <w:pPr>
        <w:widowControl w:val="0"/>
        <w:bidi/>
        <w:spacing w:after="0" w:line="240" w:lineRule="auto"/>
        <w:ind w:left="720"/>
        <w:rPr>
          <w:rFonts w:ascii="Calibri" w:hAnsi="Calibri" w:cs="Calibri"/>
        </w:rPr>
      </w:pPr>
    </w:p>
    <w:p w14:paraId="47A86598" w14:textId="77777777" w:rsidR="003D0E08" w:rsidRPr="00261A19" w:rsidRDefault="003D0E08" w:rsidP="003D0E08">
      <w:pPr>
        <w:widowControl w:val="0"/>
        <w:bidi/>
        <w:spacing w:after="0" w:line="240" w:lineRule="auto"/>
        <w:ind w:left="720"/>
        <w:rPr>
          <w:rFonts w:ascii="Calibri" w:hAnsi="Calibri" w:cs="Calibri"/>
        </w:rPr>
      </w:pPr>
    </w:p>
    <w:p w14:paraId="3166DB0B" w14:textId="77777777" w:rsidR="00261A19" w:rsidRDefault="00261A19" w:rsidP="003D0E08">
      <w:pPr>
        <w:widowControl w:val="0"/>
        <w:bidi/>
        <w:spacing w:after="0" w:line="240" w:lineRule="auto"/>
        <w:rPr>
          <w:rFonts w:ascii="Calibri" w:hAnsi="Calibri" w:cs="Calibri"/>
          <w:b/>
          <w:bCs/>
          <w:rtl/>
          <w:lang w:val="en-GB"/>
        </w:rPr>
      </w:pPr>
      <w:r w:rsidRPr="00261A19">
        <w:rPr>
          <w:rFonts w:ascii="Calibri" w:hAnsi="Calibri" w:cs="Calibri"/>
          <w:b/>
          <w:bCs/>
          <w:rtl/>
          <w:lang w:val="en-GB"/>
        </w:rPr>
        <w:t>الاتفاق</w:t>
      </w:r>
    </w:p>
    <w:p w14:paraId="02EA56A1" w14:textId="77777777" w:rsidR="00256370" w:rsidRPr="00261A19" w:rsidRDefault="00256370" w:rsidP="003D0E08">
      <w:pPr>
        <w:widowControl w:val="0"/>
        <w:bidi/>
        <w:spacing w:after="0" w:line="240" w:lineRule="auto"/>
        <w:rPr>
          <w:rFonts w:ascii="Calibri" w:hAnsi="Calibri" w:cs="Calibri"/>
          <w:b/>
          <w:bCs/>
        </w:rPr>
      </w:pPr>
    </w:p>
    <w:p w14:paraId="51EE1581" w14:textId="77777777" w:rsidR="00261A19" w:rsidRPr="005A4967" w:rsidRDefault="00261A19" w:rsidP="003D0E08">
      <w:pPr>
        <w:widowControl w:val="0"/>
        <w:numPr>
          <w:ilvl w:val="0"/>
          <w:numId w:val="16"/>
        </w:numPr>
        <w:bidi/>
        <w:spacing w:after="0" w:line="240" w:lineRule="auto"/>
        <w:rPr>
          <w:rFonts w:ascii="Calibri" w:hAnsi="Calibri" w:cs="Calibri"/>
        </w:rPr>
      </w:pPr>
      <w:r w:rsidRPr="00261A19">
        <w:rPr>
          <w:rFonts w:ascii="Calibri" w:hAnsi="Calibri" w:cs="Calibri"/>
          <w:rtl/>
          <w:lang w:val="en-GB"/>
        </w:rPr>
        <w:t xml:space="preserve">نُقر بأن الأعضاء المدرجين في الملحق (1) على علم بالمقترح المقدم إلى اللجنة الدولية لشؤون المفقودين أو شاركوا فيه </w:t>
      </w:r>
      <w:r w:rsidRPr="00261A19">
        <w:rPr>
          <w:rFonts w:ascii="Calibri" w:hAnsi="Calibri" w:cs="Calibri"/>
          <w:rtl/>
          <w:lang w:val="en-GB"/>
        </w:rPr>
        <w:lastRenderedPageBreak/>
        <w:t>بشكل مباشر، وجميعهم يوافقون على الأنشطة المقترحة وسيساهمون بشكل فعّال في تنفيذها</w:t>
      </w:r>
      <w:r w:rsidRPr="00261A19">
        <w:rPr>
          <w:rFonts w:ascii="Calibri" w:hAnsi="Calibri" w:cs="Calibri"/>
        </w:rPr>
        <w:t>.</w:t>
      </w:r>
    </w:p>
    <w:p w14:paraId="7EE62275" w14:textId="77777777" w:rsidR="00316F3B" w:rsidRPr="00261A19" w:rsidRDefault="00316F3B" w:rsidP="003D0E08">
      <w:pPr>
        <w:widowControl w:val="0"/>
        <w:bidi/>
        <w:spacing w:after="0" w:line="240" w:lineRule="auto"/>
        <w:ind w:left="720"/>
        <w:rPr>
          <w:rFonts w:ascii="Calibri" w:hAnsi="Calibri" w:cs="Calibri"/>
        </w:rPr>
      </w:pPr>
    </w:p>
    <w:p w14:paraId="35BBCDE8" w14:textId="77777777" w:rsidR="00261A19" w:rsidRPr="005A4967" w:rsidRDefault="00261A19" w:rsidP="003D0E08">
      <w:pPr>
        <w:widowControl w:val="0"/>
        <w:numPr>
          <w:ilvl w:val="0"/>
          <w:numId w:val="16"/>
        </w:numPr>
        <w:bidi/>
        <w:spacing w:after="0" w:line="240" w:lineRule="auto"/>
        <w:rPr>
          <w:rFonts w:ascii="Calibri" w:hAnsi="Calibri" w:cs="Calibri"/>
        </w:rPr>
      </w:pPr>
      <w:r w:rsidRPr="00261A19">
        <w:rPr>
          <w:rFonts w:ascii="Calibri" w:hAnsi="Calibri" w:cs="Calibri"/>
          <w:rtl/>
          <w:lang w:val="en-GB"/>
        </w:rPr>
        <w:t>نُقر بأن جميع الأعضاء المذكورين في الملحق (1) يوافقون على تحمل المسؤولية الفردية والجماعية عن الالتزامات المالية والبرامجية الناتجة عن هذا المشروع</w:t>
      </w:r>
      <w:r w:rsidRPr="00261A19">
        <w:rPr>
          <w:rFonts w:ascii="Calibri" w:hAnsi="Calibri" w:cs="Calibri"/>
        </w:rPr>
        <w:t>.</w:t>
      </w:r>
    </w:p>
    <w:p w14:paraId="636B4065" w14:textId="77777777" w:rsidR="00316F3B" w:rsidRDefault="00316F3B" w:rsidP="003D0E08">
      <w:pPr>
        <w:widowControl w:val="0"/>
        <w:bidi/>
        <w:spacing w:after="0" w:line="240" w:lineRule="auto"/>
        <w:rPr>
          <w:rFonts w:ascii="Calibri" w:hAnsi="Calibri" w:cs="Calibri"/>
        </w:rPr>
      </w:pPr>
    </w:p>
    <w:p w14:paraId="2F3B17E4" w14:textId="77777777" w:rsidR="003D0E08" w:rsidRPr="00261A19" w:rsidRDefault="003D0E08" w:rsidP="003D0E08">
      <w:pPr>
        <w:widowControl w:val="0"/>
        <w:bidi/>
        <w:spacing w:after="0" w:line="240" w:lineRule="auto"/>
        <w:rPr>
          <w:rFonts w:ascii="Calibri" w:hAnsi="Calibri" w:cs="Calibri"/>
        </w:rPr>
      </w:pPr>
    </w:p>
    <w:p w14:paraId="00D7012C" w14:textId="77777777" w:rsidR="00261A19" w:rsidRDefault="00261A19" w:rsidP="003D0E08">
      <w:pPr>
        <w:widowControl w:val="0"/>
        <w:bidi/>
        <w:spacing w:after="0" w:line="240" w:lineRule="auto"/>
        <w:rPr>
          <w:rFonts w:ascii="Calibri" w:hAnsi="Calibri" w:cs="Calibri"/>
          <w:b/>
          <w:bCs/>
          <w:rtl/>
          <w:lang w:val="en-GB"/>
        </w:rPr>
      </w:pPr>
      <w:r w:rsidRPr="00261A19">
        <w:rPr>
          <w:rFonts w:ascii="Calibri" w:hAnsi="Calibri" w:cs="Calibri"/>
          <w:b/>
          <w:bCs/>
          <w:rtl/>
          <w:lang w:val="en-GB"/>
        </w:rPr>
        <w:t>الممثلون</w:t>
      </w:r>
    </w:p>
    <w:p w14:paraId="6670EA9B" w14:textId="77777777" w:rsidR="00256370" w:rsidRPr="00261A19" w:rsidRDefault="00256370" w:rsidP="003D0E08">
      <w:pPr>
        <w:widowControl w:val="0"/>
        <w:bidi/>
        <w:spacing w:after="0" w:line="240" w:lineRule="auto"/>
        <w:rPr>
          <w:rFonts w:ascii="Calibri" w:hAnsi="Calibri" w:cs="Calibri"/>
          <w:b/>
          <w:bCs/>
        </w:rPr>
      </w:pPr>
    </w:p>
    <w:p w14:paraId="535497D3" w14:textId="509DBB04" w:rsidR="00261A19" w:rsidRDefault="00261A19" w:rsidP="003D0E08">
      <w:pPr>
        <w:widowControl w:val="0"/>
        <w:numPr>
          <w:ilvl w:val="0"/>
          <w:numId w:val="17"/>
        </w:numPr>
        <w:bidi/>
        <w:spacing w:after="0" w:line="240" w:lineRule="auto"/>
        <w:rPr>
          <w:rFonts w:ascii="Calibri" w:hAnsi="Calibri" w:cs="Calibri"/>
        </w:rPr>
      </w:pPr>
      <w:r w:rsidRPr="00261A19">
        <w:rPr>
          <w:rFonts w:ascii="Calibri" w:hAnsi="Calibri" w:cs="Calibri"/>
          <w:rtl/>
          <w:lang w:val="en-GB"/>
        </w:rPr>
        <w:t xml:space="preserve">نُقر بأن جميع الأعضاء المدرجين في الملحق (1) اجتمعوا بتاريخ </w:t>
      </w:r>
      <w:r w:rsidRPr="00261A19">
        <w:rPr>
          <w:rFonts w:ascii="Calibri" w:hAnsi="Calibri" w:cs="Calibri"/>
          <w:highlight w:val="lightGray"/>
          <w:rtl/>
          <w:lang w:val="en-GB"/>
        </w:rPr>
        <w:t>[</w:t>
      </w:r>
      <w:r w:rsidR="00F0158E" w:rsidRPr="005A4967">
        <w:rPr>
          <w:rFonts w:ascii="Calibri" w:hAnsi="Calibri" w:cs="Calibri"/>
          <w:highlight w:val="lightGray"/>
          <w:rtl/>
          <w:lang w:val="en-GB"/>
        </w:rPr>
        <w:t>ا</w:t>
      </w:r>
      <w:r w:rsidRPr="00261A19">
        <w:rPr>
          <w:rFonts w:ascii="Calibri" w:hAnsi="Calibri" w:cs="Calibri"/>
          <w:highlight w:val="lightGray"/>
          <w:rtl/>
          <w:lang w:val="en-GB"/>
        </w:rPr>
        <w:t>درج التاريخ]</w:t>
      </w:r>
      <w:r w:rsidRPr="00261A19">
        <w:rPr>
          <w:rFonts w:ascii="Calibri" w:hAnsi="Calibri" w:cs="Calibri"/>
          <w:rtl/>
          <w:lang w:val="en-GB"/>
        </w:rPr>
        <w:t xml:space="preserve"> وعيّنوا الأفراد التالية أسماؤهم كممثلين لنا في هذا المشروع</w:t>
      </w:r>
      <w:r w:rsidRPr="00261A19">
        <w:rPr>
          <w:rFonts w:ascii="Calibri" w:hAnsi="Calibri" w:cs="Calibri"/>
        </w:rPr>
        <w:t>:</w:t>
      </w:r>
    </w:p>
    <w:p w14:paraId="384C8AE7" w14:textId="77777777" w:rsidR="00256370" w:rsidRPr="00261A19" w:rsidRDefault="00256370" w:rsidP="003D0E08">
      <w:pPr>
        <w:widowControl w:val="0"/>
        <w:bidi/>
        <w:spacing w:after="0" w:line="240" w:lineRule="auto"/>
        <w:ind w:left="720"/>
        <w:rPr>
          <w:rFonts w:ascii="Calibri" w:hAnsi="Calibri" w:cs="Calibri"/>
        </w:rPr>
      </w:pPr>
    </w:p>
    <w:p w14:paraId="10DF8BC0" w14:textId="77777777" w:rsidR="003C1A49" w:rsidRPr="005A4967" w:rsidRDefault="00261A19" w:rsidP="003D0E08">
      <w:pPr>
        <w:pStyle w:val="ListParagraph"/>
        <w:widowControl w:val="0"/>
        <w:numPr>
          <w:ilvl w:val="1"/>
          <w:numId w:val="17"/>
        </w:numPr>
        <w:bidi/>
        <w:spacing w:after="0" w:line="240" w:lineRule="auto"/>
        <w:rPr>
          <w:rFonts w:ascii="Calibri" w:hAnsi="Calibri" w:cs="Calibri"/>
        </w:rPr>
      </w:pPr>
      <w:r w:rsidRPr="005A4967">
        <w:rPr>
          <w:rFonts w:ascii="Calibri" w:hAnsi="Calibri" w:cs="Calibri"/>
          <w:highlight w:val="lightGray"/>
          <w:rtl/>
          <w:lang w:val="en-GB"/>
        </w:rPr>
        <w:t>الاسم، البريد الإلكتروني،</w:t>
      </w:r>
      <w:r w:rsidRPr="005A4967">
        <w:rPr>
          <w:rFonts w:ascii="Calibri" w:hAnsi="Calibri" w:cs="Calibri"/>
          <w:rtl/>
          <w:lang w:val="en-GB"/>
        </w:rPr>
        <w:t xml:space="preserve"> </w:t>
      </w:r>
      <w:r w:rsidRPr="005A4967">
        <w:rPr>
          <w:rFonts w:ascii="Calibri" w:hAnsi="Calibri" w:cs="Calibri"/>
          <w:b/>
          <w:bCs/>
          <w:rtl/>
          <w:lang w:val="en-GB"/>
        </w:rPr>
        <w:t>المنسق</w:t>
      </w:r>
      <w:r w:rsidRPr="005A4967">
        <w:rPr>
          <w:rFonts w:ascii="Calibri" w:hAnsi="Calibri" w:cs="Calibri"/>
        </w:rPr>
        <w:t xml:space="preserve">: </w:t>
      </w:r>
      <w:r w:rsidRPr="005A4967">
        <w:rPr>
          <w:rFonts w:ascii="Calibri" w:hAnsi="Calibri" w:cs="Calibri"/>
          <w:rtl/>
          <w:lang w:val="en-GB"/>
        </w:rPr>
        <w:t>سيكون مسؤولًا عن التواصل مع اللجنة الدولية لشؤون المفقودين وتنسيق تنفيذ الأنشطة؛</w:t>
      </w:r>
    </w:p>
    <w:p w14:paraId="57E6B99C" w14:textId="77777777" w:rsidR="003C1A49" w:rsidRPr="005A4967" w:rsidRDefault="00261A19" w:rsidP="003D0E08">
      <w:pPr>
        <w:pStyle w:val="ListParagraph"/>
        <w:widowControl w:val="0"/>
        <w:numPr>
          <w:ilvl w:val="1"/>
          <w:numId w:val="17"/>
        </w:numPr>
        <w:bidi/>
        <w:spacing w:after="0" w:line="240" w:lineRule="auto"/>
        <w:rPr>
          <w:rFonts w:ascii="Calibri" w:hAnsi="Calibri" w:cs="Calibri"/>
        </w:rPr>
      </w:pPr>
      <w:r w:rsidRPr="005A4967">
        <w:rPr>
          <w:rFonts w:ascii="Calibri" w:hAnsi="Calibri" w:cs="Calibri"/>
          <w:highlight w:val="lightGray"/>
          <w:rtl/>
          <w:lang w:val="en-GB"/>
        </w:rPr>
        <w:t>الاسم، البريد الإلكتروني،</w:t>
      </w:r>
      <w:r w:rsidRPr="005A4967">
        <w:rPr>
          <w:rFonts w:ascii="Calibri" w:hAnsi="Calibri" w:cs="Calibri"/>
          <w:rtl/>
          <w:lang w:val="en-GB"/>
        </w:rPr>
        <w:t xml:space="preserve"> </w:t>
      </w:r>
      <w:r w:rsidRPr="005A4967">
        <w:rPr>
          <w:rFonts w:ascii="Calibri" w:hAnsi="Calibri" w:cs="Calibri"/>
          <w:b/>
          <w:bCs/>
          <w:rtl/>
          <w:lang w:val="en-GB"/>
        </w:rPr>
        <w:t>المسؤول المالي</w:t>
      </w:r>
      <w:r w:rsidRPr="005A4967">
        <w:rPr>
          <w:rFonts w:ascii="Calibri" w:hAnsi="Calibri" w:cs="Calibri"/>
        </w:rPr>
        <w:t xml:space="preserve">: </w:t>
      </w:r>
      <w:r w:rsidRPr="005A4967">
        <w:rPr>
          <w:rFonts w:ascii="Calibri" w:hAnsi="Calibri" w:cs="Calibri"/>
          <w:rtl/>
          <w:lang w:val="en-GB"/>
        </w:rPr>
        <w:t>سيكون مسؤولًا عن إعداد ميزانية المشروع، إدارة المدفوعات، وجمع الوثائق والأدلة المطلوبة لإعداد التقارير المالية والامتثال لشروط اللجنة؛</w:t>
      </w:r>
    </w:p>
    <w:p w14:paraId="0A27899D" w14:textId="77777777" w:rsidR="00C730C4" w:rsidRPr="005A4967" w:rsidRDefault="00261A19" w:rsidP="003D0E08">
      <w:pPr>
        <w:pStyle w:val="ListParagraph"/>
        <w:widowControl w:val="0"/>
        <w:numPr>
          <w:ilvl w:val="1"/>
          <w:numId w:val="17"/>
        </w:numPr>
        <w:bidi/>
        <w:spacing w:after="0" w:line="240" w:lineRule="auto"/>
        <w:rPr>
          <w:rFonts w:ascii="Calibri" w:hAnsi="Calibri" w:cs="Calibri"/>
        </w:rPr>
      </w:pPr>
      <w:r w:rsidRPr="005A4967">
        <w:rPr>
          <w:rFonts w:ascii="Calibri" w:hAnsi="Calibri" w:cs="Calibri"/>
          <w:highlight w:val="lightGray"/>
          <w:rtl/>
          <w:lang w:val="en-GB"/>
        </w:rPr>
        <w:t>الاسم، البريد الإلكتروني،</w:t>
      </w:r>
      <w:r w:rsidRPr="005A4967">
        <w:rPr>
          <w:rFonts w:ascii="Calibri" w:hAnsi="Calibri" w:cs="Calibri"/>
          <w:rtl/>
          <w:lang w:val="en-GB"/>
        </w:rPr>
        <w:t xml:space="preserve"> </w:t>
      </w:r>
      <w:r w:rsidRPr="005A4967">
        <w:rPr>
          <w:rFonts w:ascii="Calibri" w:hAnsi="Calibri" w:cs="Calibri"/>
          <w:b/>
          <w:bCs/>
          <w:rtl/>
          <w:lang w:val="en-GB"/>
        </w:rPr>
        <w:t>مسؤول العضوية</w:t>
      </w:r>
      <w:r w:rsidRPr="005A4967">
        <w:rPr>
          <w:rFonts w:ascii="Calibri" w:hAnsi="Calibri" w:cs="Calibri"/>
        </w:rPr>
        <w:t xml:space="preserve">: </w:t>
      </w:r>
      <w:r w:rsidRPr="005A4967">
        <w:rPr>
          <w:rFonts w:ascii="Calibri" w:hAnsi="Calibri" w:cs="Calibri"/>
          <w:rtl/>
          <w:lang w:val="en-GB"/>
        </w:rPr>
        <w:t>سيكون مسؤولًا عن إبلاغ الأعضاء بتقدم المشروع، وضمان مشاركتهم، والتأكد من معرفتهم بالتزاماتهم ضمن المشروع؛</w:t>
      </w:r>
    </w:p>
    <w:p w14:paraId="6F51653F" w14:textId="72D25583" w:rsidR="00261A19" w:rsidRDefault="00261A19" w:rsidP="003D0E08">
      <w:pPr>
        <w:pStyle w:val="ListParagraph"/>
        <w:widowControl w:val="0"/>
        <w:numPr>
          <w:ilvl w:val="1"/>
          <w:numId w:val="17"/>
        </w:numPr>
        <w:bidi/>
        <w:spacing w:after="0" w:line="240" w:lineRule="auto"/>
        <w:rPr>
          <w:rFonts w:ascii="Calibri" w:hAnsi="Calibri" w:cs="Calibri"/>
        </w:rPr>
      </w:pPr>
      <w:r w:rsidRPr="005A4967">
        <w:rPr>
          <w:rFonts w:ascii="Calibri" w:hAnsi="Calibri" w:cs="Calibri"/>
          <w:rtl/>
          <w:lang w:val="en-GB"/>
        </w:rPr>
        <w:t xml:space="preserve">اختياري: </w:t>
      </w:r>
      <w:r w:rsidRPr="005A4967">
        <w:rPr>
          <w:rFonts w:ascii="Calibri" w:hAnsi="Calibri" w:cs="Calibri"/>
          <w:highlight w:val="lightGray"/>
          <w:rtl/>
          <w:lang w:val="en-GB"/>
        </w:rPr>
        <w:t>الاسم، البريد الإلكتروني،</w:t>
      </w:r>
      <w:r w:rsidRPr="005A4967">
        <w:rPr>
          <w:rFonts w:ascii="Calibri" w:hAnsi="Calibri" w:cs="Calibri"/>
          <w:rtl/>
          <w:lang w:val="en-GB"/>
        </w:rPr>
        <w:t xml:space="preserve"> </w:t>
      </w:r>
      <w:r w:rsidRPr="005A4967">
        <w:rPr>
          <w:rFonts w:ascii="Calibri" w:hAnsi="Calibri" w:cs="Calibri"/>
          <w:b/>
          <w:bCs/>
          <w:rtl/>
          <w:lang w:val="en-GB"/>
        </w:rPr>
        <w:t>مسؤول المتابعة والتقييم</w:t>
      </w:r>
      <w:r w:rsidRPr="005A4967">
        <w:rPr>
          <w:rFonts w:ascii="Calibri" w:hAnsi="Calibri" w:cs="Calibri"/>
        </w:rPr>
        <w:t xml:space="preserve">: </w:t>
      </w:r>
      <w:r w:rsidRPr="005A4967">
        <w:rPr>
          <w:rFonts w:ascii="Calibri" w:hAnsi="Calibri" w:cs="Calibri"/>
          <w:rtl/>
          <w:lang w:val="en-GB"/>
        </w:rPr>
        <w:t>سيكون مسؤولًا عن إعداد تقارير اللجنة وجمع المعلومات لقياس أثر أنشطتنا</w:t>
      </w:r>
      <w:r w:rsidRPr="005A4967">
        <w:rPr>
          <w:rFonts w:ascii="Calibri" w:hAnsi="Calibri" w:cs="Calibri"/>
        </w:rPr>
        <w:t>.</w:t>
      </w:r>
    </w:p>
    <w:p w14:paraId="52168D1B" w14:textId="77777777" w:rsidR="003D0E08" w:rsidRPr="005A4967" w:rsidRDefault="003D0E08" w:rsidP="003D0E08">
      <w:pPr>
        <w:pStyle w:val="ListParagraph"/>
        <w:widowControl w:val="0"/>
        <w:bidi/>
        <w:spacing w:after="0" w:line="240" w:lineRule="auto"/>
        <w:ind w:left="1440"/>
        <w:rPr>
          <w:rFonts w:ascii="Calibri" w:hAnsi="Calibri" w:cs="Calibri"/>
        </w:rPr>
      </w:pPr>
    </w:p>
    <w:p w14:paraId="20A62743" w14:textId="77777777" w:rsidR="00261A19" w:rsidRPr="00261A19" w:rsidRDefault="00261A19" w:rsidP="003D0E08">
      <w:pPr>
        <w:widowControl w:val="0"/>
        <w:bidi/>
        <w:spacing w:after="0" w:line="240" w:lineRule="auto"/>
        <w:ind w:left="1080"/>
        <w:rPr>
          <w:rFonts w:ascii="Calibri" w:hAnsi="Calibri" w:cs="Calibri"/>
        </w:rPr>
      </w:pPr>
      <w:r w:rsidRPr="00261A19">
        <w:rPr>
          <w:rFonts w:ascii="Calibri" w:hAnsi="Calibri" w:cs="Calibri"/>
          <w:b/>
          <w:bCs/>
          <w:rtl/>
          <w:lang w:val="en-GB"/>
        </w:rPr>
        <w:t>ملاحظة</w:t>
      </w:r>
      <w:r w:rsidRPr="00261A19">
        <w:rPr>
          <w:rFonts w:ascii="Calibri" w:hAnsi="Calibri" w:cs="Calibri"/>
        </w:rPr>
        <w:t xml:space="preserve">: </w:t>
      </w:r>
      <w:r w:rsidRPr="00261A19">
        <w:rPr>
          <w:rFonts w:ascii="Calibri" w:hAnsi="Calibri" w:cs="Calibri"/>
          <w:rtl/>
          <w:lang w:val="en-GB"/>
        </w:rPr>
        <w:t>في حال عدم تعيين مسؤول متابعة وتقييم، يتم تحويل هذه المهام إلى المنسق</w:t>
      </w:r>
      <w:r w:rsidRPr="00261A19">
        <w:rPr>
          <w:rFonts w:ascii="Calibri" w:hAnsi="Calibri" w:cs="Calibri"/>
        </w:rPr>
        <w:t>.</w:t>
      </w:r>
    </w:p>
    <w:p w14:paraId="213CF51B" w14:textId="72CD2888" w:rsidR="00261A19" w:rsidRDefault="00261A19" w:rsidP="003D0E08">
      <w:pPr>
        <w:widowControl w:val="0"/>
        <w:bidi/>
        <w:spacing w:after="0" w:line="240" w:lineRule="auto"/>
        <w:rPr>
          <w:rFonts w:ascii="Calibri" w:hAnsi="Calibri" w:cs="Calibri"/>
        </w:rPr>
      </w:pPr>
    </w:p>
    <w:p w14:paraId="4022CBD2" w14:textId="77777777" w:rsidR="003D0E08" w:rsidRPr="00261A19" w:rsidRDefault="003D0E08" w:rsidP="003D0E08">
      <w:pPr>
        <w:widowControl w:val="0"/>
        <w:bidi/>
        <w:spacing w:after="0" w:line="240" w:lineRule="auto"/>
        <w:rPr>
          <w:rFonts w:ascii="Calibri" w:hAnsi="Calibri" w:cs="Calibri"/>
        </w:rPr>
      </w:pPr>
    </w:p>
    <w:p w14:paraId="3A93D664" w14:textId="77777777" w:rsidR="00261A19" w:rsidRDefault="00261A19" w:rsidP="003D0E08">
      <w:pPr>
        <w:widowControl w:val="0"/>
        <w:bidi/>
        <w:spacing w:after="0" w:line="240" w:lineRule="auto"/>
        <w:rPr>
          <w:rFonts w:ascii="Calibri" w:hAnsi="Calibri" w:cs="Calibri"/>
          <w:b/>
          <w:bCs/>
          <w:rtl/>
          <w:lang w:val="en-GB"/>
        </w:rPr>
      </w:pPr>
      <w:r w:rsidRPr="00261A19">
        <w:rPr>
          <w:rFonts w:ascii="Calibri" w:hAnsi="Calibri" w:cs="Calibri"/>
          <w:b/>
          <w:bCs/>
          <w:rtl/>
          <w:lang w:val="en-GB"/>
        </w:rPr>
        <w:t>الحساب البنكي</w:t>
      </w:r>
    </w:p>
    <w:p w14:paraId="31128FE9" w14:textId="77777777" w:rsidR="00256370" w:rsidRPr="00261A19" w:rsidRDefault="00256370" w:rsidP="003D0E08">
      <w:pPr>
        <w:widowControl w:val="0"/>
        <w:bidi/>
        <w:spacing w:after="0" w:line="240" w:lineRule="auto"/>
        <w:rPr>
          <w:rFonts w:ascii="Calibri" w:hAnsi="Calibri" w:cs="Calibri"/>
          <w:b/>
          <w:bCs/>
        </w:rPr>
      </w:pPr>
    </w:p>
    <w:p w14:paraId="54947C0A" w14:textId="77777777" w:rsidR="00261A19" w:rsidRDefault="00261A19" w:rsidP="003D0E08">
      <w:pPr>
        <w:widowControl w:val="0"/>
        <w:numPr>
          <w:ilvl w:val="0"/>
          <w:numId w:val="18"/>
        </w:numPr>
        <w:bidi/>
        <w:spacing w:after="0" w:line="240" w:lineRule="auto"/>
        <w:rPr>
          <w:rFonts w:ascii="Calibri" w:hAnsi="Calibri" w:cs="Calibri"/>
        </w:rPr>
      </w:pPr>
      <w:r w:rsidRPr="00261A19">
        <w:rPr>
          <w:rFonts w:ascii="Calibri" w:hAnsi="Calibri" w:cs="Calibri"/>
          <w:rtl/>
          <w:lang w:val="en-GB"/>
        </w:rPr>
        <w:t>يوافق جميع الأعضاء المدرجين في الملحق (2) على أن يتم استلام وصرف مدفوعات المشروع من الحساب البنكي المشار إليه في الملحق</w:t>
      </w:r>
      <w:r w:rsidRPr="00261A19">
        <w:rPr>
          <w:rFonts w:ascii="Calibri" w:hAnsi="Calibri" w:cs="Calibri"/>
        </w:rPr>
        <w:t xml:space="preserve"> (2).</w:t>
      </w:r>
    </w:p>
    <w:p w14:paraId="5C43F79F" w14:textId="77777777" w:rsidR="00256370" w:rsidRPr="00261A19" w:rsidRDefault="00256370" w:rsidP="003D0E08">
      <w:pPr>
        <w:widowControl w:val="0"/>
        <w:bidi/>
        <w:spacing w:after="0" w:line="240" w:lineRule="auto"/>
        <w:ind w:left="720"/>
        <w:rPr>
          <w:rFonts w:ascii="Calibri" w:hAnsi="Calibri" w:cs="Calibri"/>
        </w:rPr>
      </w:pPr>
    </w:p>
    <w:p w14:paraId="5F6770EF" w14:textId="77777777" w:rsidR="00261A19" w:rsidRPr="00261A19" w:rsidRDefault="00261A19" w:rsidP="003D0E08">
      <w:pPr>
        <w:widowControl w:val="0"/>
        <w:numPr>
          <w:ilvl w:val="0"/>
          <w:numId w:val="18"/>
        </w:numPr>
        <w:bidi/>
        <w:spacing w:after="0" w:line="240" w:lineRule="auto"/>
        <w:rPr>
          <w:rFonts w:ascii="Calibri" w:hAnsi="Calibri" w:cs="Calibri"/>
        </w:rPr>
      </w:pPr>
      <w:r w:rsidRPr="00261A19">
        <w:rPr>
          <w:rFonts w:ascii="Calibri" w:hAnsi="Calibri" w:cs="Calibri"/>
          <w:rtl/>
          <w:lang w:val="en-GB"/>
        </w:rPr>
        <w:t>يقر صاحب الحساب البنكي المشار إليه في الملحق (2) بأن الحساب خالٍ من أي أوامر قضائية، أو عقوبات، أو حجز، أو أي قيود قانونية على استخدام الأموال (مثل النفقة، الضرائب غير المدفوعة، أو الغرامات)</w:t>
      </w:r>
      <w:r w:rsidRPr="00261A19">
        <w:rPr>
          <w:rFonts w:ascii="Calibri" w:hAnsi="Calibri" w:cs="Calibri"/>
        </w:rPr>
        <w:t>.</w:t>
      </w:r>
    </w:p>
    <w:p w14:paraId="5574F8F5" w14:textId="77777777" w:rsidR="00FB217E" w:rsidRDefault="00FB217E" w:rsidP="003D0E08">
      <w:pPr>
        <w:widowControl w:val="0"/>
        <w:bidi/>
        <w:spacing w:after="0" w:line="240" w:lineRule="auto"/>
        <w:rPr>
          <w:rFonts w:ascii="Calibri" w:hAnsi="Calibri" w:cs="Calibri"/>
        </w:rPr>
      </w:pPr>
    </w:p>
    <w:p w14:paraId="0DE6F7E8" w14:textId="77777777" w:rsidR="003D0E08" w:rsidRDefault="003D0E08" w:rsidP="003D0E08">
      <w:pPr>
        <w:widowControl w:val="0"/>
        <w:bidi/>
        <w:spacing w:after="0" w:line="240" w:lineRule="auto"/>
        <w:rPr>
          <w:rFonts w:ascii="Calibri" w:hAnsi="Calibri" w:cs="Calibri"/>
          <w:rtl/>
        </w:rPr>
      </w:pPr>
    </w:p>
    <w:p w14:paraId="3D8E7B9B" w14:textId="77777777" w:rsidR="00962936" w:rsidRDefault="00962936" w:rsidP="003D0E08">
      <w:pPr>
        <w:widowControl w:val="0"/>
        <w:bidi/>
        <w:spacing w:after="0" w:line="240" w:lineRule="auto"/>
        <w:rPr>
          <w:rFonts w:ascii="Calibri" w:hAnsi="Calibri" w:cs="Calibri"/>
          <w:b/>
          <w:bCs/>
          <w:rtl/>
        </w:rPr>
      </w:pPr>
      <w:r w:rsidRPr="00962936">
        <w:rPr>
          <w:rFonts w:ascii="Calibri" w:hAnsi="Calibri" w:cs="Calibri"/>
          <w:b/>
          <w:bCs/>
          <w:rtl/>
        </w:rPr>
        <w:t>تضارب المصالح</w:t>
      </w:r>
    </w:p>
    <w:p w14:paraId="296934C4" w14:textId="77777777" w:rsidR="00962936" w:rsidRPr="00962936" w:rsidRDefault="00962936" w:rsidP="003D0E08">
      <w:pPr>
        <w:widowControl w:val="0"/>
        <w:bidi/>
        <w:spacing w:after="0" w:line="240" w:lineRule="auto"/>
        <w:rPr>
          <w:rFonts w:ascii="Calibri" w:hAnsi="Calibri" w:cs="Calibri"/>
          <w:b/>
          <w:bCs/>
        </w:rPr>
      </w:pPr>
    </w:p>
    <w:p w14:paraId="1E28C459" w14:textId="77777777" w:rsidR="00962936" w:rsidRDefault="00962936" w:rsidP="003D0E08">
      <w:pPr>
        <w:widowControl w:val="0"/>
        <w:numPr>
          <w:ilvl w:val="0"/>
          <w:numId w:val="20"/>
        </w:numPr>
        <w:bidi/>
        <w:spacing w:after="0" w:line="240" w:lineRule="auto"/>
        <w:rPr>
          <w:rFonts w:ascii="Calibri" w:hAnsi="Calibri" w:cs="Calibri"/>
        </w:rPr>
      </w:pPr>
      <w:r w:rsidRPr="00962936">
        <w:rPr>
          <w:rFonts w:ascii="Calibri" w:hAnsi="Calibri" w:cs="Calibri"/>
          <w:rtl/>
        </w:rPr>
        <w:t>نُقر بأن الأعضاء التالية أسماؤهم من المنظمة أو أقاربهم سيشاركون بشكل مباشر في تنفيذ الأنشطة المتعلقة بهذا المشروع، وسيتقاضون أجورًا كما هو موضح في الجدول أدناه</w:t>
      </w:r>
      <w:r w:rsidRPr="00962936">
        <w:rPr>
          <w:rFonts w:ascii="Calibri" w:hAnsi="Calibri" w:cs="Calibri"/>
        </w:rPr>
        <w:t>.</w:t>
      </w:r>
    </w:p>
    <w:p w14:paraId="372CB3F0" w14:textId="77777777" w:rsidR="00962936" w:rsidRPr="00962936" w:rsidRDefault="00962936" w:rsidP="003D0E08">
      <w:pPr>
        <w:widowControl w:val="0"/>
        <w:bidi/>
        <w:spacing w:after="0" w:line="240" w:lineRule="auto"/>
        <w:ind w:left="720"/>
        <w:rPr>
          <w:rFonts w:ascii="Calibri" w:hAnsi="Calibri" w:cs="Calibri"/>
        </w:rPr>
      </w:pPr>
    </w:p>
    <w:p w14:paraId="1D015869" w14:textId="77777777" w:rsidR="00962936" w:rsidRDefault="00962936" w:rsidP="003D0E08">
      <w:pPr>
        <w:widowControl w:val="0"/>
        <w:numPr>
          <w:ilvl w:val="0"/>
          <w:numId w:val="20"/>
        </w:numPr>
        <w:bidi/>
        <w:spacing w:after="0" w:line="240" w:lineRule="auto"/>
        <w:rPr>
          <w:rFonts w:ascii="Calibri" w:hAnsi="Calibri" w:cs="Calibri"/>
        </w:rPr>
      </w:pPr>
      <w:r w:rsidRPr="00962936">
        <w:rPr>
          <w:rFonts w:ascii="Calibri" w:hAnsi="Calibri" w:cs="Calibri"/>
          <w:rtl/>
        </w:rPr>
        <w:t>نُقر بأنه حتى في حال وجود علاقات قرابة بين بعض هؤلاء الأفراد وأعضاء آخرين أو نقاط اتصال ضمن المشروع، فقد تم اختيارهم بناءً على مهاراتهم الخاصة ومساهماتهم الفريدة في تنفيذ هذا المشروع</w:t>
      </w:r>
      <w:r w:rsidRPr="00962936">
        <w:rPr>
          <w:rFonts w:ascii="Calibri" w:hAnsi="Calibri" w:cs="Calibri"/>
        </w:rPr>
        <w:t>.</w:t>
      </w:r>
    </w:p>
    <w:p w14:paraId="11717FBB" w14:textId="77777777" w:rsidR="001B537C" w:rsidRPr="00962936" w:rsidRDefault="001B537C" w:rsidP="003D0E08">
      <w:pPr>
        <w:widowControl w:val="0"/>
        <w:bidi/>
        <w:spacing w:after="0" w:line="240" w:lineRule="auto"/>
        <w:rPr>
          <w:rFonts w:ascii="Calibri" w:hAnsi="Calibri" w:cs="Calibri"/>
        </w:rPr>
      </w:pPr>
    </w:p>
    <w:tbl>
      <w:tblPr>
        <w:tblStyle w:val="TableGrid"/>
        <w:bidiVisual/>
        <w:tblW w:w="0" w:type="auto"/>
        <w:tblLook w:val="04A0" w:firstRow="1" w:lastRow="0" w:firstColumn="1" w:lastColumn="0" w:noHBand="0" w:noVBand="1"/>
      </w:tblPr>
      <w:tblGrid>
        <w:gridCol w:w="2250"/>
        <w:gridCol w:w="2255"/>
        <w:gridCol w:w="2254"/>
        <w:gridCol w:w="2257"/>
      </w:tblGrid>
      <w:tr w:rsidR="00B6530B" w14:paraId="6409321A" w14:textId="77777777">
        <w:tc>
          <w:tcPr>
            <w:tcW w:w="2310" w:type="dxa"/>
          </w:tcPr>
          <w:p w14:paraId="5D1E4DA2" w14:textId="7ECECFFB" w:rsidR="00B6530B" w:rsidRPr="00CA6423" w:rsidRDefault="00CD5A2C" w:rsidP="003D0E08">
            <w:pPr>
              <w:widowControl w:val="0"/>
              <w:bidi/>
              <w:jc w:val="center"/>
              <w:rPr>
                <w:rFonts w:ascii="Calibri" w:hAnsi="Calibri" w:cs="Calibri"/>
                <w:b/>
                <w:bCs/>
                <w:rtl/>
              </w:rPr>
            </w:pPr>
            <w:r w:rsidRPr="00CA6423">
              <w:rPr>
                <w:rFonts w:ascii="Calibri" w:hAnsi="Calibri" w:cs="Calibri" w:hint="cs"/>
                <w:b/>
                <w:bCs/>
                <w:rtl/>
              </w:rPr>
              <w:t>الاسم</w:t>
            </w:r>
          </w:p>
        </w:tc>
        <w:tc>
          <w:tcPr>
            <w:tcW w:w="2310" w:type="dxa"/>
          </w:tcPr>
          <w:p w14:paraId="6E952AC6" w14:textId="61C8DD02" w:rsidR="00B6530B" w:rsidRPr="00CA6423" w:rsidRDefault="00CD5A2C" w:rsidP="003D0E08">
            <w:pPr>
              <w:widowControl w:val="0"/>
              <w:bidi/>
              <w:jc w:val="center"/>
              <w:rPr>
                <w:rFonts w:ascii="Calibri" w:hAnsi="Calibri" w:cs="Calibri"/>
                <w:b/>
                <w:bCs/>
                <w:rtl/>
              </w:rPr>
            </w:pPr>
            <w:r w:rsidRPr="00CA6423">
              <w:rPr>
                <w:rFonts w:ascii="Calibri" w:hAnsi="Calibri" w:cs="Calibri" w:hint="cs"/>
                <w:b/>
                <w:bCs/>
                <w:rtl/>
              </w:rPr>
              <w:t>الوظيفة</w:t>
            </w:r>
          </w:p>
        </w:tc>
        <w:tc>
          <w:tcPr>
            <w:tcW w:w="2311" w:type="dxa"/>
          </w:tcPr>
          <w:p w14:paraId="6B96CF7C" w14:textId="712B8EBB" w:rsidR="00B6530B" w:rsidRPr="00CA6423" w:rsidRDefault="00CD5A2C" w:rsidP="003D0E08">
            <w:pPr>
              <w:widowControl w:val="0"/>
              <w:bidi/>
              <w:jc w:val="center"/>
              <w:rPr>
                <w:rFonts w:ascii="Calibri" w:hAnsi="Calibri" w:cs="Calibri"/>
                <w:b/>
                <w:bCs/>
              </w:rPr>
            </w:pPr>
            <w:r w:rsidRPr="00CA6423">
              <w:rPr>
                <w:rFonts w:ascii="Calibri" w:hAnsi="Calibri" w:cs="Calibri" w:hint="cs"/>
                <w:b/>
                <w:bCs/>
                <w:rtl/>
              </w:rPr>
              <w:t xml:space="preserve">يتقاضى أجراً من </w:t>
            </w:r>
            <w:r w:rsidRPr="00CA6423">
              <w:rPr>
                <w:rFonts w:ascii="Calibri" w:hAnsi="Calibri" w:cs="Calibri"/>
                <w:b/>
                <w:bCs/>
              </w:rPr>
              <w:t>ICMP</w:t>
            </w:r>
          </w:p>
        </w:tc>
        <w:tc>
          <w:tcPr>
            <w:tcW w:w="2311" w:type="dxa"/>
          </w:tcPr>
          <w:p w14:paraId="13A2B512" w14:textId="7EB7E989" w:rsidR="00B6530B" w:rsidRPr="00CA6423" w:rsidRDefault="00CD5A2C" w:rsidP="003D0E08">
            <w:pPr>
              <w:widowControl w:val="0"/>
              <w:bidi/>
              <w:jc w:val="center"/>
              <w:rPr>
                <w:rFonts w:ascii="Calibri" w:hAnsi="Calibri" w:cs="Calibri"/>
                <w:b/>
                <w:bCs/>
                <w:rtl/>
                <w:lang w:bidi="ar-SY"/>
              </w:rPr>
            </w:pPr>
            <w:r w:rsidRPr="00CA6423">
              <w:rPr>
                <w:rFonts w:ascii="Calibri" w:hAnsi="Calibri" w:cs="Calibri" w:hint="cs"/>
                <w:b/>
                <w:bCs/>
                <w:rtl/>
                <w:lang w:bidi="ar-SY"/>
              </w:rPr>
              <w:t>المهارات أو أسباب التعيين</w:t>
            </w:r>
          </w:p>
        </w:tc>
      </w:tr>
      <w:tr w:rsidR="00B6530B" w14:paraId="1652B1DD" w14:textId="77777777">
        <w:tc>
          <w:tcPr>
            <w:tcW w:w="2310" w:type="dxa"/>
          </w:tcPr>
          <w:p w14:paraId="4FD402FC" w14:textId="77777777" w:rsidR="00B6530B" w:rsidRDefault="00B6530B" w:rsidP="003D0E08">
            <w:pPr>
              <w:widowControl w:val="0"/>
              <w:bidi/>
              <w:rPr>
                <w:rFonts w:ascii="Calibri" w:hAnsi="Calibri" w:cs="Calibri"/>
                <w:rtl/>
              </w:rPr>
            </w:pPr>
          </w:p>
        </w:tc>
        <w:tc>
          <w:tcPr>
            <w:tcW w:w="2310" w:type="dxa"/>
          </w:tcPr>
          <w:p w14:paraId="13835AD6" w14:textId="77777777" w:rsidR="00B6530B" w:rsidRDefault="00B6530B" w:rsidP="003D0E08">
            <w:pPr>
              <w:widowControl w:val="0"/>
              <w:bidi/>
              <w:rPr>
                <w:rFonts w:ascii="Calibri" w:hAnsi="Calibri" w:cs="Calibri"/>
                <w:rtl/>
              </w:rPr>
            </w:pPr>
          </w:p>
        </w:tc>
        <w:tc>
          <w:tcPr>
            <w:tcW w:w="2311" w:type="dxa"/>
          </w:tcPr>
          <w:p w14:paraId="31407CB0" w14:textId="77777777" w:rsidR="00B6530B" w:rsidRDefault="00B6530B" w:rsidP="003D0E08">
            <w:pPr>
              <w:widowControl w:val="0"/>
              <w:bidi/>
              <w:rPr>
                <w:rFonts w:ascii="Calibri" w:hAnsi="Calibri" w:cs="Calibri"/>
                <w:rtl/>
              </w:rPr>
            </w:pPr>
          </w:p>
        </w:tc>
        <w:tc>
          <w:tcPr>
            <w:tcW w:w="2311" w:type="dxa"/>
          </w:tcPr>
          <w:p w14:paraId="11FC4794" w14:textId="77777777" w:rsidR="00B6530B" w:rsidRDefault="00B6530B" w:rsidP="003D0E08">
            <w:pPr>
              <w:widowControl w:val="0"/>
              <w:bidi/>
              <w:rPr>
                <w:rFonts w:ascii="Calibri" w:hAnsi="Calibri" w:cs="Calibri"/>
                <w:rtl/>
              </w:rPr>
            </w:pPr>
          </w:p>
        </w:tc>
      </w:tr>
      <w:tr w:rsidR="00B6530B" w14:paraId="447F6C42" w14:textId="77777777">
        <w:tc>
          <w:tcPr>
            <w:tcW w:w="2310" w:type="dxa"/>
          </w:tcPr>
          <w:p w14:paraId="7D7E2E7E" w14:textId="77777777" w:rsidR="00B6530B" w:rsidRDefault="00B6530B" w:rsidP="003D0E08">
            <w:pPr>
              <w:widowControl w:val="0"/>
              <w:bidi/>
              <w:rPr>
                <w:rFonts w:ascii="Calibri" w:hAnsi="Calibri" w:cs="Calibri"/>
                <w:rtl/>
              </w:rPr>
            </w:pPr>
          </w:p>
        </w:tc>
        <w:tc>
          <w:tcPr>
            <w:tcW w:w="2310" w:type="dxa"/>
          </w:tcPr>
          <w:p w14:paraId="6CCA955A" w14:textId="77777777" w:rsidR="00B6530B" w:rsidRDefault="00B6530B" w:rsidP="003D0E08">
            <w:pPr>
              <w:widowControl w:val="0"/>
              <w:bidi/>
              <w:rPr>
                <w:rFonts w:ascii="Calibri" w:hAnsi="Calibri" w:cs="Calibri"/>
                <w:rtl/>
              </w:rPr>
            </w:pPr>
          </w:p>
        </w:tc>
        <w:tc>
          <w:tcPr>
            <w:tcW w:w="2311" w:type="dxa"/>
          </w:tcPr>
          <w:p w14:paraId="32D08805" w14:textId="77777777" w:rsidR="00B6530B" w:rsidRDefault="00B6530B" w:rsidP="003D0E08">
            <w:pPr>
              <w:widowControl w:val="0"/>
              <w:bidi/>
              <w:rPr>
                <w:rFonts w:ascii="Calibri" w:hAnsi="Calibri" w:cs="Calibri"/>
                <w:rtl/>
              </w:rPr>
            </w:pPr>
          </w:p>
        </w:tc>
        <w:tc>
          <w:tcPr>
            <w:tcW w:w="2311" w:type="dxa"/>
          </w:tcPr>
          <w:p w14:paraId="04FEF812" w14:textId="77777777" w:rsidR="00B6530B" w:rsidRDefault="00B6530B" w:rsidP="003D0E08">
            <w:pPr>
              <w:widowControl w:val="0"/>
              <w:bidi/>
              <w:rPr>
                <w:rFonts w:ascii="Calibri" w:hAnsi="Calibri" w:cs="Calibri"/>
                <w:rtl/>
              </w:rPr>
            </w:pPr>
          </w:p>
        </w:tc>
      </w:tr>
      <w:tr w:rsidR="00B6530B" w14:paraId="0BFA9DE3" w14:textId="77777777">
        <w:tc>
          <w:tcPr>
            <w:tcW w:w="2310" w:type="dxa"/>
          </w:tcPr>
          <w:p w14:paraId="6768EFC6" w14:textId="77777777" w:rsidR="00B6530B" w:rsidRDefault="00B6530B" w:rsidP="003D0E08">
            <w:pPr>
              <w:widowControl w:val="0"/>
              <w:bidi/>
              <w:rPr>
                <w:rFonts w:ascii="Calibri" w:hAnsi="Calibri" w:cs="Calibri"/>
                <w:rtl/>
              </w:rPr>
            </w:pPr>
          </w:p>
        </w:tc>
        <w:tc>
          <w:tcPr>
            <w:tcW w:w="2310" w:type="dxa"/>
          </w:tcPr>
          <w:p w14:paraId="3FC369ED" w14:textId="77777777" w:rsidR="00B6530B" w:rsidRDefault="00B6530B" w:rsidP="003D0E08">
            <w:pPr>
              <w:widowControl w:val="0"/>
              <w:bidi/>
              <w:rPr>
                <w:rFonts w:ascii="Calibri" w:hAnsi="Calibri" w:cs="Calibri"/>
                <w:rtl/>
              </w:rPr>
            </w:pPr>
          </w:p>
        </w:tc>
        <w:tc>
          <w:tcPr>
            <w:tcW w:w="2311" w:type="dxa"/>
          </w:tcPr>
          <w:p w14:paraId="46C3919F" w14:textId="77777777" w:rsidR="00B6530B" w:rsidRDefault="00B6530B" w:rsidP="003D0E08">
            <w:pPr>
              <w:widowControl w:val="0"/>
              <w:bidi/>
              <w:rPr>
                <w:rFonts w:ascii="Calibri" w:hAnsi="Calibri" w:cs="Calibri"/>
                <w:rtl/>
              </w:rPr>
            </w:pPr>
          </w:p>
        </w:tc>
        <w:tc>
          <w:tcPr>
            <w:tcW w:w="2311" w:type="dxa"/>
          </w:tcPr>
          <w:p w14:paraId="57B66983" w14:textId="77777777" w:rsidR="00B6530B" w:rsidRDefault="00B6530B" w:rsidP="003D0E08">
            <w:pPr>
              <w:widowControl w:val="0"/>
              <w:bidi/>
              <w:rPr>
                <w:rFonts w:ascii="Calibri" w:hAnsi="Calibri" w:cs="Calibri"/>
                <w:rtl/>
              </w:rPr>
            </w:pPr>
          </w:p>
        </w:tc>
      </w:tr>
      <w:tr w:rsidR="00B6530B" w14:paraId="5D681FC3" w14:textId="77777777">
        <w:tc>
          <w:tcPr>
            <w:tcW w:w="2310" w:type="dxa"/>
          </w:tcPr>
          <w:p w14:paraId="2887B208" w14:textId="77777777" w:rsidR="00B6530B" w:rsidRDefault="00B6530B" w:rsidP="003D0E08">
            <w:pPr>
              <w:widowControl w:val="0"/>
              <w:bidi/>
              <w:rPr>
                <w:rFonts w:ascii="Calibri" w:hAnsi="Calibri" w:cs="Calibri"/>
                <w:rtl/>
              </w:rPr>
            </w:pPr>
          </w:p>
        </w:tc>
        <w:tc>
          <w:tcPr>
            <w:tcW w:w="2310" w:type="dxa"/>
          </w:tcPr>
          <w:p w14:paraId="78C5A8F5" w14:textId="77777777" w:rsidR="00B6530B" w:rsidRDefault="00B6530B" w:rsidP="003D0E08">
            <w:pPr>
              <w:widowControl w:val="0"/>
              <w:bidi/>
              <w:rPr>
                <w:rFonts w:ascii="Calibri" w:hAnsi="Calibri" w:cs="Calibri"/>
                <w:rtl/>
              </w:rPr>
            </w:pPr>
          </w:p>
        </w:tc>
        <w:tc>
          <w:tcPr>
            <w:tcW w:w="2311" w:type="dxa"/>
          </w:tcPr>
          <w:p w14:paraId="51EFA6DB" w14:textId="77777777" w:rsidR="00B6530B" w:rsidRDefault="00B6530B" w:rsidP="003D0E08">
            <w:pPr>
              <w:widowControl w:val="0"/>
              <w:bidi/>
              <w:rPr>
                <w:rFonts w:ascii="Calibri" w:hAnsi="Calibri" w:cs="Calibri"/>
                <w:rtl/>
              </w:rPr>
            </w:pPr>
          </w:p>
        </w:tc>
        <w:tc>
          <w:tcPr>
            <w:tcW w:w="2311" w:type="dxa"/>
          </w:tcPr>
          <w:p w14:paraId="71E0F01B" w14:textId="77777777" w:rsidR="00B6530B" w:rsidRDefault="00B6530B" w:rsidP="003D0E08">
            <w:pPr>
              <w:widowControl w:val="0"/>
              <w:bidi/>
              <w:rPr>
                <w:rFonts w:ascii="Calibri" w:hAnsi="Calibri" w:cs="Calibri"/>
                <w:rtl/>
              </w:rPr>
            </w:pPr>
          </w:p>
        </w:tc>
      </w:tr>
      <w:tr w:rsidR="00B6530B" w14:paraId="3B2DB293" w14:textId="77777777">
        <w:tc>
          <w:tcPr>
            <w:tcW w:w="2310" w:type="dxa"/>
          </w:tcPr>
          <w:p w14:paraId="7E9761AA" w14:textId="77777777" w:rsidR="00B6530B" w:rsidRDefault="00B6530B" w:rsidP="003D0E08">
            <w:pPr>
              <w:widowControl w:val="0"/>
              <w:bidi/>
              <w:rPr>
                <w:rFonts w:ascii="Calibri" w:hAnsi="Calibri" w:cs="Calibri"/>
                <w:rtl/>
              </w:rPr>
            </w:pPr>
          </w:p>
        </w:tc>
        <w:tc>
          <w:tcPr>
            <w:tcW w:w="2310" w:type="dxa"/>
          </w:tcPr>
          <w:p w14:paraId="108AB132" w14:textId="77777777" w:rsidR="00B6530B" w:rsidRDefault="00B6530B" w:rsidP="003D0E08">
            <w:pPr>
              <w:widowControl w:val="0"/>
              <w:bidi/>
              <w:rPr>
                <w:rFonts w:ascii="Calibri" w:hAnsi="Calibri" w:cs="Calibri"/>
                <w:rtl/>
              </w:rPr>
            </w:pPr>
          </w:p>
        </w:tc>
        <w:tc>
          <w:tcPr>
            <w:tcW w:w="2311" w:type="dxa"/>
          </w:tcPr>
          <w:p w14:paraId="33BC7726" w14:textId="77777777" w:rsidR="00B6530B" w:rsidRDefault="00B6530B" w:rsidP="003D0E08">
            <w:pPr>
              <w:widowControl w:val="0"/>
              <w:bidi/>
              <w:rPr>
                <w:rFonts w:ascii="Calibri" w:hAnsi="Calibri" w:cs="Calibri"/>
                <w:rtl/>
              </w:rPr>
            </w:pPr>
          </w:p>
        </w:tc>
        <w:tc>
          <w:tcPr>
            <w:tcW w:w="2311" w:type="dxa"/>
          </w:tcPr>
          <w:p w14:paraId="6033B82E" w14:textId="77777777" w:rsidR="00B6530B" w:rsidRDefault="00B6530B" w:rsidP="003D0E08">
            <w:pPr>
              <w:widowControl w:val="0"/>
              <w:bidi/>
              <w:rPr>
                <w:rFonts w:ascii="Calibri" w:hAnsi="Calibri" w:cs="Calibri"/>
                <w:rtl/>
              </w:rPr>
            </w:pPr>
          </w:p>
        </w:tc>
      </w:tr>
      <w:tr w:rsidR="00B6530B" w14:paraId="075BA08D" w14:textId="77777777">
        <w:tc>
          <w:tcPr>
            <w:tcW w:w="2310" w:type="dxa"/>
          </w:tcPr>
          <w:p w14:paraId="63288086" w14:textId="77777777" w:rsidR="00B6530B" w:rsidRDefault="00B6530B" w:rsidP="003D0E08">
            <w:pPr>
              <w:widowControl w:val="0"/>
              <w:bidi/>
              <w:rPr>
                <w:rFonts w:ascii="Calibri" w:hAnsi="Calibri" w:cs="Calibri"/>
                <w:rtl/>
              </w:rPr>
            </w:pPr>
          </w:p>
        </w:tc>
        <w:tc>
          <w:tcPr>
            <w:tcW w:w="2310" w:type="dxa"/>
          </w:tcPr>
          <w:p w14:paraId="23D78DB1" w14:textId="77777777" w:rsidR="00B6530B" w:rsidRDefault="00B6530B" w:rsidP="003D0E08">
            <w:pPr>
              <w:widowControl w:val="0"/>
              <w:bidi/>
              <w:rPr>
                <w:rFonts w:ascii="Calibri" w:hAnsi="Calibri" w:cs="Calibri"/>
                <w:rtl/>
              </w:rPr>
            </w:pPr>
          </w:p>
        </w:tc>
        <w:tc>
          <w:tcPr>
            <w:tcW w:w="2311" w:type="dxa"/>
          </w:tcPr>
          <w:p w14:paraId="1F638031" w14:textId="77777777" w:rsidR="00B6530B" w:rsidRDefault="00B6530B" w:rsidP="003D0E08">
            <w:pPr>
              <w:widowControl w:val="0"/>
              <w:bidi/>
              <w:rPr>
                <w:rFonts w:ascii="Calibri" w:hAnsi="Calibri" w:cs="Calibri"/>
                <w:rtl/>
              </w:rPr>
            </w:pPr>
          </w:p>
        </w:tc>
        <w:tc>
          <w:tcPr>
            <w:tcW w:w="2311" w:type="dxa"/>
          </w:tcPr>
          <w:p w14:paraId="473996D1" w14:textId="77777777" w:rsidR="00B6530B" w:rsidRDefault="00B6530B" w:rsidP="003D0E08">
            <w:pPr>
              <w:widowControl w:val="0"/>
              <w:bidi/>
              <w:rPr>
                <w:rFonts w:ascii="Calibri" w:hAnsi="Calibri" w:cs="Calibri"/>
                <w:rtl/>
              </w:rPr>
            </w:pPr>
          </w:p>
        </w:tc>
      </w:tr>
    </w:tbl>
    <w:p w14:paraId="5EDC72DD" w14:textId="77777777" w:rsidR="00962936" w:rsidRPr="005A4967" w:rsidRDefault="00962936" w:rsidP="003D0E08">
      <w:pPr>
        <w:widowControl w:val="0"/>
        <w:bidi/>
        <w:spacing w:after="0" w:line="240" w:lineRule="auto"/>
        <w:rPr>
          <w:rFonts w:ascii="Calibri" w:hAnsi="Calibri" w:cs="Calibri"/>
        </w:rPr>
      </w:pPr>
    </w:p>
    <w:p w14:paraId="037FB1C3" w14:textId="77777777" w:rsidR="00FB217E" w:rsidRPr="005A4967" w:rsidRDefault="00FB217E" w:rsidP="003D0E08">
      <w:pPr>
        <w:widowControl w:val="0"/>
        <w:spacing w:after="0" w:line="240" w:lineRule="auto"/>
        <w:rPr>
          <w:rFonts w:ascii="Calibri" w:hAnsi="Calibri" w:cs="Calibri"/>
          <w:lang w:val="en-GB"/>
        </w:rPr>
      </w:pPr>
    </w:p>
    <w:p w14:paraId="021B09E9" w14:textId="77777777" w:rsidR="00FB217E" w:rsidRDefault="00FB217E" w:rsidP="003D0E08">
      <w:pPr>
        <w:widowControl w:val="0"/>
        <w:spacing w:after="0" w:line="240" w:lineRule="auto"/>
        <w:rPr>
          <w:rFonts w:ascii="Calibri" w:hAnsi="Calibri" w:cs="Calibri"/>
          <w:b/>
          <w:lang w:val="en-GB"/>
        </w:rPr>
      </w:pPr>
    </w:p>
    <w:p w14:paraId="054974FB" w14:textId="77777777" w:rsidR="003D0E08" w:rsidRPr="005A4967" w:rsidRDefault="003D0E08" w:rsidP="003D0E08">
      <w:pPr>
        <w:widowControl w:val="0"/>
        <w:spacing w:after="0" w:line="240" w:lineRule="auto"/>
        <w:rPr>
          <w:rFonts w:ascii="Calibri" w:hAnsi="Calibri" w:cs="Calibri"/>
          <w:b/>
          <w:lang w:val="en-GB"/>
        </w:rPr>
      </w:pPr>
    </w:p>
    <w:p w14:paraId="038D20FE" w14:textId="70C132E7" w:rsidR="00727D00" w:rsidRDefault="00F01ABE" w:rsidP="003D0E08">
      <w:pPr>
        <w:widowControl w:val="0"/>
        <w:bidi/>
        <w:spacing w:after="0" w:line="240" w:lineRule="auto"/>
        <w:rPr>
          <w:rFonts w:ascii="Calibri" w:hAnsi="Calibri" w:cs="Calibri"/>
          <w:b/>
          <w:bCs/>
        </w:rPr>
      </w:pPr>
      <w:r w:rsidRPr="00F01ABE">
        <w:rPr>
          <w:rFonts w:ascii="Calibri" w:hAnsi="Calibri" w:cs="Calibri"/>
          <w:b/>
          <w:bCs/>
          <w:rtl/>
        </w:rPr>
        <w:lastRenderedPageBreak/>
        <w:t>أعضاء غير مشاركين</w:t>
      </w:r>
    </w:p>
    <w:p w14:paraId="5FFC7BD1" w14:textId="77777777" w:rsidR="003D0E08" w:rsidRPr="00F01ABE" w:rsidRDefault="003D0E08" w:rsidP="003D0E08">
      <w:pPr>
        <w:widowControl w:val="0"/>
        <w:bidi/>
        <w:spacing w:after="0" w:line="240" w:lineRule="auto"/>
        <w:rPr>
          <w:rFonts w:ascii="Calibri" w:hAnsi="Calibri" w:cs="Calibri"/>
          <w:b/>
          <w:bCs/>
        </w:rPr>
      </w:pPr>
    </w:p>
    <w:p w14:paraId="494766EE" w14:textId="77777777" w:rsidR="00F01ABE" w:rsidRPr="00F01ABE" w:rsidRDefault="00F01ABE" w:rsidP="003D0E08">
      <w:pPr>
        <w:widowControl w:val="0"/>
        <w:numPr>
          <w:ilvl w:val="0"/>
          <w:numId w:val="21"/>
        </w:numPr>
        <w:bidi/>
        <w:spacing w:after="0" w:line="240" w:lineRule="auto"/>
        <w:rPr>
          <w:rFonts w:ascii="Calibri" w:hAnsi="Calibri" w:cs="Calibri"/>
          <w:b/>
        </w:rPr>
      </w:pPr>
      <w:r w:rsidRPr="00F01ABE">
        <w:rPr>
          <w:rFonts w:ascii="Calibri" w:hAnsi="Calibri" w:cs="Calibri"/>
          <w:b/>
          <w:rtl/>
        </w:rPr>
        <w:t>الأفراد التالية أسماؤهم هم أعضاء في المنظمة، لكنهم لم يشاركوا في البيانات المذكورة أعلاه</w:t>
      </w:r>
      <w:r w:rsidRPr="00F01ABE">
        <w:rPr>
          <w:rFonts w:ascii="Calibri" w:hAnsi="Calibri" w:cs="Calibri"/>
          <w:b/>
        </w:rPr>
        <w:t>.</w:t>
      </w:r>
    </w:p>
    <w:p w14:paraId="6257D183" w14:textId="77777777" w:rsidR="00FB217E" w:rsidRDefault="00FB217E" w:rsidP="003D0E08">
      <w:pPr>
        <w:widowControl w:val="0"/>
        <w:bidi/>
        <w:spacing w:after="0" w:line="240" w:lineRule="auto"/>
        <w:rPr>
          <w:rFonts w:ascii="Calibri" w:hAnsi="Calibri" w:cs="Calibri"/>
          <w:b/>
          <w:rtl/>
        </w:rPr>
      </w:pPr>
    </w:p>
    <w:tbl>
      <w:tblPr>
        <w:tblStyle w:val="TableGrid"/>
        <w:bidiVisual/>
        <w:tblW w:w="0" w:type="auto"/>
        <w:tblLook w:val="04A0" w:firstRow="1" w:lastRow="0" w:firstColumn="1" w:lastColumn="0" w:noHBand="0" w:noVBand="1"/>
      </w:tblPr>
      <w:tblGrid>
        <w:gridCol w:w="4493"/>
        <w:gridCol w:w="4523"/>
      </w:tblGrid>
      <w:tr w:rsidR="00727D00" w14:paraId="0233A2CC" w14:textId="77777777">
        <w:tc>
          <w:tcPr>
            <w:tcW w:w="4621" w:type="dxa"/>
          </w:tcPr>
          <w:p w14:paraId="7784954E" w14:textId="2142389F" w:rsidR="00727D00" w:rsidRPr="00D312A4" w:rsidRDefault="00727D00" w:rsidP="003D0E08">
            <w:pPr>
              <w:widowControl w:val="0"/>
              <w:tabs>
                <w:tab w:val="center" w:pos="2202"/>
              </w:tabs>
              <w:bidi/>
              <w:jc w:val="center"/>
              <w:rPr>
                <w:rFonts w:ascii="Calibri" w:hAnsi="Calibri" w:cs="Calibri"/>
                <w:bCs/>
                <w:rtl/>
              </w:rPr>
            </w:pPr>
            <w:r w:rsidRPr="00D312A4">
              <w:rPr>
                <w:rFonts w:ascii="Calibri" w:hAnsi="Calibri" w:cs="Calibri" w:hint="cs"/>
                <w:bCs/>
                <w:rtl/>
              </w:rPr>
              <w:t>الاسم</w:t>
            </w:r>
          </w:p>
        </w:tc>
        <w:tc>
          <w:tcPr>
            <w:tcW w:w="4621" w:type="dxa"/>
          </w:tcPr>
          <w:p w14:paraId="3460D762" w14:textId="71097D6E" w:rsidR="00727D00" w:rsidRDefault="00D312A4" w:rsidP="003D0E08">
            <w:pPr>
              <w:widowControl w:val="0"/>
              <w:bidi/>
              <w:jc w:val="center"/>
              <w:rPr>
                <w:rFonts w:ascii="Calibri" w:hAnsi="Calibri" w:cs="Calibri"/>
                <w:b/>
                <w:rtl/>
              </w:rPr>
            </w:pPr>
            <w:r w:rsidRPr="00D312A4">
              <w:rPr>
                <w:rFonts w:ascii="Calibri" w:hAnsi="Calibri" w:cs="Calibri"/>
                <w:bCs/>
                <w:rtl/>
              </w:rPr>
              <w:t>سبب عدم مشاركة العضو في البيان</w:t>
            </w:r>
            <w:r w:rsidRPr="00D312A4">
              <w:rPr>
                <w:rFonts w:ascii="Calibri" w:hAnsi="Calibri" w:cs="Calibri"/>
                <w:b/>
              </w:rPr>
              <w:br/>
            </w:r>
            <w:r>
              <w:rPr>
                <w:rFonts w:ascii="Calibri" w:hAnsi="Calibri" w:cs="Calibri" w:hint="cs"/>
                <w:b/>
                <w:rtl/>
              </w:rPr>
              <w:t>(</w:t>
            </w:r>
            <w:r w:rsidRPr="00D312A4">
              <w:rPr>
                <w:rFonts w:ascii="Calibri" w:hAnsi="Calibri" w:cs="Calibri"/>
                <w:b/>
                <w:rtl/>
              </w:rPr>
              <w:t>على سبيل المثال: تعذر التواصل معه/معها، لم يوافق/توافق على البيان، غير متأكدين من استمرارية عضويته/عضويتها</w:t>
            </w:r>
            <w:r>
              <w:rPr>
                <w:rFonts w:ascii="Calibri" w:hAnsi="Calibri" w:cs="Calibri" w:hint="cs"/>
                <w:b/>
                <w:rtl/>
              </w:rPr>
              <w:t>)</w:t>
            </w:r>
          </w:p>
        </w:tc>
      </w:tr>
      <w:tr w:rsidR="00727D00" w14:paraId="463BEC59" w14:textId="77777777">
        <w:tc>
          <w:tcPr>
            <w:tcW w:w="4621" w:type="dxa"/>
          </w:tcPr>
          <w:p w14:paraId="11F91792" w14:textId="77777777" w:rsidR="00727D00" w:rsidRDefault="00727D00" w:rsidP="003D0E08">
            <w:pPr>
              <w:widowControl w:val="0"/>
              <w:bidi/>
              <w:rPr>
                <w:rFonts w:ascii="Calibri" w:hAnsi="Calibri" w:cs="Calibri"/>
                <w:b/>
                <w:rtl/>
              </w:rPr>
            </w:pPr>
          </w:p>
        </w:tc>
        <w:tc>
          <w:tcPr>
            <w:tcW w:w="4621" w:type="dxa"/>
          </w:tcPr>
          <w:p w14:paraId="1C09FD02" w14:textId="77777777" w:rsidR="00727D00" w:rsidRDefault="00727D00" w:rsidP="003D0E08">
            <w:pPr>
              <w:widowControl w:val="0"/>
              <w:bidi/>
              <w:rPr>
                <w:rFonts w:ascii="Calibri" w:hAnsi="Calibri" w:cs="Calibri"/>
                <w:b/>
                <w:rtl/>
              </w:rPr>
            </w:pPr>
          </w:p>
        </w:tc>
      </w:tr>
      <w:tr w:rsidR="00727D00" w14:paraId="33EA9222" w14:textId="77777777">
        <w:tc>
          <w:tcPr>
            <w:tcW w:w="4621" w:type="dxa"/>
          </w:tcPr>
          <w:p w14:paraId="03E6FC23" w14:textId="77777777" w:rsidR="00727D00" w:rsidRDefault="00727D00" w:rsidP="003D0E08">
            <w:pPr>
              <w:widowControl w:val="0"/>
              <w:bidi/>
              <w:rPr>
                <w:rFonts w:ascii="Calibri" w:hAnsi="Calibri" w:cs="Calibri"/>
                <w:b/>
                <w:rtl/>
              </w:rPr>
            </w:pPr>
          </w:p>
        </w:tc>
        <w:tc>
          <w:tcPr>
            <w:tcW w:w="4621" w:type="dxa"/>
          </w:tcPr>
          <w:p w14:paraId="4F636A1C" w14:textId="77777777" w:rsidR="00727D00" w:rsidRDefault="00727D00" w:rsidP="003D0E08">
            <w:pPr>
              <w:widowControl w:val="0"/>
              <w:bidi/>
              <w:rPr>
                <w:rFonts w:ascii="Calibri" w:hAnsi="Calibri" w:cs="Calibri"/>
                <w:b/>
                <w:rtl/>
              </w:rPr>
            </w:pPr>
          </w:p>
        </w:tc>
      </w:tr>
      <w:tr w:rsidR="00727D00" w14:paraId="7E9294CF" w14:textId="77777777">
        <w:tc>
          <w:tcPr>
            <w:tcW w:w="4621" w:type="dxa"/>
          </w:tcPr>
          <w:p w14:paraId="48F4F3A6" w14:textId="77777777" w:rsidR="00727D00" w:rsidRDefault="00727D00" w:rsidP="003D0E08">
            <w:pPr>
              <w:widowControl w:val="0"/>
              <w:bidi/>
              <w:rPr>
                <w:rFonts w:ascii="Calibri" w:hAnsi="Calibri" w:cs="Calibri"/>
                <w:b/>
                <w:rtl/>
              </w:rPr>
            </w:pPr>
          </w:p>
        </w:tc>
        <w:tc>
          <w:tcPr>
            <w:tcW w:w="4621" w:type="dxa"/>
          </w:tcPr>
          <w:p w14:paraId="78340436" w14:textId="77777777" w:rsidR="00727D00" w:rsidRDefault="00727D00" w:rsidP="003D0E08">
            <w:pPr>
              <w:widowControl w:val="0"/>
              <w:bidi/>
              <w:rPr>
                <w:rFonts w:ascii="Calibri" w:hAnsi="Calibri" w:cs="Calibri"/>
                <w:b/>
                <w:rtl/>
              </w:rPr>
            </w:pPr>
          </w:p>
        </w:tc>
      </w:tr>
      <w:tr w:rsidR="00727D00" w14:paraId="5C6AE8CB" w14:textId="77777777">
        <w:tc>
          <w:tcPr>
            <w:tcW w:w="4621" w:type="dxa"/>
          </w:tcPr>
          <w:p w14:paraId="5863B984" w14:textId="77777777" w:rsidR="00727D00" w:rsidRDefault="00727D00" w:rsidP="003D0E08">
            <w:pPr>
              <w:widowControl w:val="0"/>
              <w:bidi/>
              <w:rPr>
                <w:rFonts w:ascii="Calibri" w:hAnsi="Calibri" w:cs="Calibri"/>
                <w:b/>
                <w:rtl/>
              </w:rPr>
            </w:pPr>
          </w:p>
        </w:tc>
        <w:tc>
          <w:tcPr>
            <w:tcW w:w="4621" w:type="dxa"/>
          </w:tcPr>
          <w:p w14:paraId="04D0E196" w14:textId="77777777" w:rsidR="00727D00" w:rsidRDefault="00727D00" w:rsidP="003D0E08">
            <w:pPr>
              <w:widowControl w:val="0"/>
              <w:bidi/>
              <w:rPr>
                <w:rFonts w:ascii="Calibri" w:hAnsi="Calibri" w:cs="Calibri"/>
                <w:b/>
                <w:rtl/>
              </w:rPr>
            </w:pPr>
          </w:p>
        </w:tc>
      </w:tr>
      <w:tr w:rsidR="00727D00" w14:paraId="16987C91" w14:textId="77777777">
        <w:tc>
          <w:tcPr>
            <w:tcW w:w="4621" w:type="dxa"/>
          </w:tcPr>
          <w:p w14:paraId="0C71A185" w14:textId="77777777" w:rsidR="00727D00" w:rsidRDefault="00727D00" w:rsidP="003D0E08">
            <w:pPr>
              <w:widowControl w:val="0"/>
              <w:bidi/>
              <w:rPr>
                <w:rFonts w:ascii="Calibri" w:hAnsi="Calibri" w:cs="Calibri"/>
                <w:b/>
                <w:rtl/>
              </w:rPr>
            </w:pPr>
          </w:p>
        </w:tc>
        <w:tc>
          <w:tcPr>
            <w:tcW w:w="4621" w:type="dxa"/>
          </w:tcPr>
          <w:p w14:paraId="7E4E22C3" w14:textId="77777777" w:rsidR="00727D00" w:rsidRDefault="00727D00" w:rsidP="003D0E08">
            <w:pPr>
              <w:widowControl w:val="0"/>
              <w:bidi/>
              <w:rPr>
                <w:rFonts w:ascii="Calibri" w:hAnsi="Calibri" w:cs="Calibri"/>
                <w:b/>
                <w:rtl/>
              </w:rPr>
            </w:pPr>
          </w:p>
        </w:tc>
      </w:tr>
      <w:tr w:rsidR="00727D00" w14:paraId="40F22007" w14:textId="77777777">
        <w:tc>
          <w:tcPr>
            <w:tcW w:w="4621" w:type="dxa"/>
          </w:tcPr>
          <w:p w14:paraId="72EF858A" w14:textId="77777777" w:rsidR="00727D00" w:rsidRDefault="00727D00" w:rsidP="003D0E08">
            <w:pPr>
              <w:widowControl w:val="0"/>
              <w:bidi/>
              <w:rPr>
                <w:rFonts w:ascii="Calibri" w:hAnsi="Calibri" w:cs="Calibri"/>
                <w:b/>
                <w:rtl/>
              </w:rPr>
            </w:pPr>
          </w:p>
        </w:tc>
        <w:tc>
          <w:tcPr>
            <w:tcW w:w="4621" w:type="dxa"/>
          </w:tcPr>
          <w:p w14:paraId="69E2E82E" w14:textId="77777777" w:rsidR="00727D00" w:rsidRDefault="00727D00" w:rsidP="003D0E08">
            <w:pPr>
              <w:widowControl w:val="0"/>
              <w:bidi/>
              <w:rPr>
                <w:rFonts w:ascii="Calibri" w:hAnsi="Calibri" w:cs="Calibri"/>
                <w:b/>
                <w:rtl/>
              </w:rPr>
            </w:pPr>
          </w:p>
        </w:tc>
      </w:tr>
    </w:tbl>
    <w:p w14:paraId="61A11B69" w14:textId="77777777" w:rsidR="00727D00" w:rsidRPr="00F01ABE" w:rsidRDefault="00727D00" w:rsidP="003D0E08">
      <w:pPr>
        <w:widowControl w:val="0"/>
        <w:bidi/>
        <w:spacing w:after="0" w:line="240" w:lineRule="auto"/>
        <w:rPr>
          <w:rFonts w:ascii="Calibri" w:hAnsi="Calibri" w:cs="Calibri"/>
          <w:b/>
          <w:rtl/>
        </w:rPr>
      </w:pPr>
    </w:p>
    <w:p w14:paraId="46AFF12A" w14:textId="77777777" w:rsidR="00F01ABE" w:rsidRPr="005A4967" w:rsidRDefault="00F01ABE" w:rsidP="003D0E08">
      <w:pPr>
        <w:widowControl w:val="0"/>
        <w:spacing w:after="0" w:line="240" w:lineRule="auto"/>
        <w:rPr>
          <w:rFonts w:ascii="Calibri" w:hAnsi="Calibri" w:cs="Calibri"/>
          <w:b/>
          <w:lang w:val="en-GB"/>
        </w:rPr>
      </w:pPr>
    </w:p>
    <w:p w14:paraId="03ACF1CC" w14:textId="77777777" w:rsidR="00FB217E" w:rsidRPr="005A4967" w:rsidRDefault="00FB217E" w:rsidP="003D0E08">
      <w:pPr>
        <w:widowControl w:val="0"/>
        <w:spacing w:after="0" w:line="240" w:lineRule="auto"/>
        <w:rPr>
          <w:rFonts w:ascii="Calibri" w:hAnsi="Calibri" w:cs="Calibri"/>
          <w:lang w:val="en-GB"/>
        </w:rPr>
        <w:sectPr w:rsidR="00FB217E" w:rsidRPr="005A4967" w:rsidSect="003D0E08">
          <w:headerReference w:type="default" r:id="rId8"/>
          <w:footerReference w:type="default" r:id="rId9"/>
          <w:headerReference w:type="first" r:id="rId10"/>
          <w:footerReference w:type="first" r:id="rId11"/>
          <w:type w:val="continuous"/>
          <w:pgSz w:w="11906" w:h="16838" w:code="9"/>
          <w:pgMar w:top="1440" w:right="1440" w:bottom="1440" w:left="1440" w:header="720" w:footer="720" w:gutter="0"/>
          <w:cols w:space="708"/>
          <w:titlePg/>
          <w:docGrid w:linePitch="360"/>
        </w:sectPr>
      </w:pPr>
    </w:p>
    <w:p w14:paraId="1CC4CF5E" w14:textId="77777777" w:rsidR="00FB217E" w:rsidRDefault="00FB217E" w:rsidP="003D0E08">
      <w:pPr>
        <w:widowControl w:val="0"/>
        <w:spacing w:after="0" w:line="240" w:lineRule="auto"/>
        <w:rPr>
          <w:rFonts w:ascii="Calibri" w:hAnsi="Calibri" w:cs="Calibri"/>
          <w:lang w:val="en-GB"/>
        </w:rPr>
      </w:pPr>
    </w:p>
    <w:p w14:paraId="14E4FD60" w14:textId="77777777" w:rsidR="003D0E08" w:rsidRDefault="003D0E08" w:rsidP="003D0E08">
      <w:pPr>
        <w:widowControl w:val="0"/>
        <w:spacing w:after="0" w:line="240" w:lineRule="auto"/>
        <w:rPr>
          <w:rFonts w:ascii="Calibri" w:hAnsi="Calibri" w:cs="Calibri"/>
          <w:lang w:val="en-GB"/>
        </w:rPr>
      </w:pPr>
    </w:p>
    <w:p w14:paraId="31D77C3B" w14:textId="77777777" w:rsidR="003D0E08" w:rsidRDefault="003D0E08" w:rsidP="003D0E08">
      <w:pPr>
        <w:widowControl w:val="0"/>
        <w:spacing w:after="0" w:line="240" w:lineRule="auto"/>
        <w:rPr>
          <w:rFonts w:ascii="Calibri" w:hAnsi="Calibri" w:cs="Calibri"/>
          <w:lang w:val="en-GB"/>
        </w:rPr>
      </w:pPr>
    </w:p>
    <w:p w14:paraId="670C3753" w14:textId="77777777" w:rsidR="003D0E08" w:rsidRDefault="003D0E08" w:rsidP="003D0E08">
      <w:pPr>
        <w:widowControl w:val="0"/>
        <w:spacing w:after="0" w:line="240" w:lineRule="auto"/>
        <w:rPr>
          <w:rFonts w:ascii="Calibri" w:hAnsi="Calibri" w:cs="Calibri"/>
          <w:lang w:val="en-GB"/>
        </w:rPr>
      </w:pPr>
    </w:p>
    <w:p w14:paraId="2C647F2F" w14:textId="77777777" w:rsidR="003D0E08" w:rsidRDefault="003D0E08" w:rsidP="003D0E08">
      <w:pPr>
        <w:widowControl w:val="0"/>
        <w:spacing w:after="0" w:line="240" w:lineRule="auto"/>
        <w:rPr>
          <w:rFonts w:ascii="Calibri" w:hAnsi="Calibri" w:cs="Calibri"/>
          <w:lang w:val="en-GB"/>
        </w:rPr>
      </w:pPr>
    </w:p>
    <w:p w14:paraId="33652840" w14:textId="77777777" w:rsidR="003D0E08" w:rsidRDefault="003D0E08" w:rsidP="003D0E08">
      <w:pPr>
        <w:widowControl w:val="0"/>
        <w:spacing w:after="0" w:line="240" w:lineRule="auto"/>
        <w:rPr>
          <w:rFonts w:ascii="Calibri" w:hAnsi="Calibri" w:cs="Calibri"/>
          <w:lang w:val="en-GB"/>
        </w:rPr>
      </w:pPr>
    </w:p>
    <w:p w14:paraId="24EF5BB0" w14:textId="77777777" w:rsidR="003D0E08" w:rsidRDefault="003D0E08" w:rsidP="003D0E08">
      <w:pPr>
        <w:widowControl w:val="0"/>
        <w:spacing w:after="0" w:line="240" w:lineRule="auto"/>
        <w:rPr>
          <w:rFonts w:ascii="Calibri" w:hAnsi="Calibri" w:cs="Calibri"/>
          <w:lang w:val="en-GB"/>
        </w:rPr>
      </w:pPr>
    </w:p>
    <w:p w14:paraId="64B61AB5" w14:textId="77777777" w:rsidR="003D0E08" w:rsidRDefault="003D0E08" w:rsidP="003D0E08">
      <w:pPr>
        <w:widowControl w:val="0"/>
        <w:spacing w:after="0" w:line="240" w:lineRule="auto"/>
        <w:rPr>
          <w:rFonts w:ascii="Calibri" w:hAnsi="Calibri" w:cs="Calibri"/>
          <w:lang w:val="en-GB"/>
        </w:rPr>
      </w:pPr>
    </w:p>
    <w:p w14:paraId="5324685F" w14:textId="77777777" w:rsidR="003D0E08" w:rsidRDefault="003D0E08" w:rsidP="003D0E08">
      <w:pPr>
        <w:widowControl w:val="0"/>
        <w:spacing w:after="0" w:line="240" w:lineRule="auto"/>
        <w:rPr>
          <w:rFonts w:ascii="Calibri" w:hAnsi="Calibri" w:cs="Calibri"/>
          <w:lang w:val="en-GB"/>
        </w:rPr>
      </w:pPr>
    </w:p>
    <w:p w14:paraId="3A22ADE7" w14:textId="77777777" w:rsidR="003D0E08" w:rsidRDefault="003D0E08" w:rsidP="003D0E08">
      <w:pPr>
        <w:widowControl w:val="0"/>
        <w:spacing w:after="0" w:line="240" w:lineRule="auto"/>
        <w:rPr>
          <w:rFonts w:ascii="Calibri" w:hAnsi="Calibri" w:cs="Calibri"/>
          <w:lang w:val="en-GB"/>
        </w:rPr>
      </w:pPr>
    </w:p>
    <w:p w14:paraId="56D18D7F" w14:textId="77777777" w:rsidR="003D0E08" w:rsidRDefault="003D0E08" w:rsidP="003D0E08">
      <w:pPr>
        <w:widowControl w:val="0"/>
        <w:spacing w:after="0" w:line="240" w:lineRule="auto"/>
        <w:rPr>
          <w:rFonts w:ascii="Calibri" w:hAnsi="Calibri" w:cs="Calibri"/>
          <w:lang w:val="en-GB"/>
        </w:rPr>
      </w:pPr>
    </w:p>
    <w:p w14:paraId="440CF7A6" w14:textId="77777777" w:rsidR="003D0E08" w:rsidRDefault="003D0E08" w:rsidP="003D0E08">
      <w:pPr>
        <w:widowControl w:val="0"/>
        <w:spacing w:after="0" w:line="240" w:lineRule="auto"/>
        <w:rPr>
          <w:rFonts w:ascii="Calibri" w:hAnsi="Calibri" w:cs="Calibri"/>
          <w:lang w:val="en-GB"/>
        </w:rPr>
      </w:pPr>
    </w:p>
    <w:p w14:paraId="58C3F6F1" w14:textId="77777777" w:rsidR="003D0E08" w:rsidRDefault="003D0E08" w:rsidP="003D0E08">
      <w:pPr>
        <w:widowControl w:val="0"/>
        <w:spacing w:after="0" w:line="240" w:lineRule="auto"/>
        <w:rPr>
          <w:rFonts w:ascii="Calibri" w:hAnsi="Calibri" w:cs="Calibri"/>
          <w:lang w:val="en-GB"/>
        </w:rPr>
      </w:pPr>
    </w:p>
    <w:p w14:paraId="2C904665" w14:textId="77777777" w:rsidR="003D0E08" w:rsidRDefault="003D0E08" w:rsidP="003D0E08">
      <w:pPr>
        <w:widowControl w:val="0"/>
        <w:spacing w:after="0" w:line="240" w:lineRule="auto"/>
        <w:rPr>
          <w:rFonts w:ascii="Calibri" w:hAnsi="Calibri" w:cs="Calibri"/>
          <w:lang w:val="en-GB"/>
        </w:rPr>
      </w:pPr>
    </w:p>
    <w:p w14:paraId="52646639" w14:textId="77777777" w:rsidR="003D0E08" w:rsidRDefault="003D0E08" w:rsidP="003D0E08">
      <w:pPr>
        <w:widowControl w:val="0"/>
        <w:spacing w:after="0" w:line="240" w:lineRule="auto"/>
        <w:rPr>
          <w:rFonts w:ascii="Calibri" w:hAnsi="Calibri" w:cs="Calibri"/>
          <w:lang w:val="en-GB"/>
        </w:rPr>
      </w:pPr>
    </w:p>
    <w:p w14:paraId="07C78335" w14:textId="77777777" w:rsidR="003D0E08" w:rsidRDefault="003D0E08" w:rsidP="003D0E08">
      <w:pPr>
        <w:widowControl w:val="0"/>
        <w:spacing w:after="0" w:line="240" w:lineRule="auto"/>
        <w:rPr>
          <w:rFonts w:ascii="Calibri" w:hAnsi="Calibri" w:cs="Calibri"/>
          <w:lang w:val="en-GB"/>
        </w:rPr>
      </w:pPr>
    </w:p>
    <w:p w14:paraId="29542477" w14:textId="77777777" w:rsidR="003D0E08" w:rsidRDefault="003D0E08" w:rsidP="003D0E08">
      <w:pPr>
        <w:widowControl w:val="0"/>
        <w:spacing w:after="0" w:line="240" w:lineRule="auto"/>
        <w:rPr>
          <w:rFonts w:ascii="Calibri" w:hAnsi="Calibri" w:cs="Calibri"/>
          <w:lang w:val="en-GB"/>
        </w:rPr>
      </w:pPr>
    </w:p>
    <w:p w14:paraId="6EB133C8" w14:textId="77777777" w:rsidR="003D0E08" w:rsidRDefault="003D0E08" w:rsidP="003D0E08">
      <w:pPr>
        <w:widowControl w:val="0"/>
        <w:spacing w:after="0" w:line="240" w:lineRule="auto"/>
        <w:rPr>
          <w:rFonts w:ascii="Calibri" w:hAnsi="Calibri" w:cs="Calibri"/>
          <w:lang w:val="en-GB"/>
        </w:rPr>
      </w:pPr>
    </w:p>
    <w:p w14:paraId="1FEC9481" w14:textId="77777777" w:rsidR="003D0E08" w:rsidRDefault="003D0E08" w:rsidP="003D0E08">
      <w:pPr>
        <w:widowControl w:val="0"/>
        <w:spacing w:after="0" w:line="240" w:lineRule="auto"/>
        <w:rPr>
          <w:rFonts w:ascii="Calibri" w:hAnsi="Calibri" w:cs="Calibri"/>
          <w:lang w:val="en-GB"/>
        </w:rPr>
      </w:pPr>
    </w:p>
    <w:p w14:paraId="5E698656" w14:textId="77777777" w:rsidR="003D0E08" w:rsidRDefault="003D0E08" w:rsidP="003D0E08">
      <w:pPr>
        <w:widowControl w:val="0"/>
        <w:spacing w:after="0" w:line="240" w:lineRule="auto"/>
        <w:rPr>
          <w:rFonts w:ascii="Calibri" w:hAnsi="Calibri" w:cs="Calibri"/>
          <w:lang w:val="en-GB"/>
        </w:rPr>
      </w:pPr>
    </w:p>
    <w:p w14:paraId="47C43BDD" w14:textId="77777777" w:rsidR="003D0E08" w:rsidRPr="005A4967" w:rsidRDefault="003D0E08" w:rsidP="003D0E08">
      <w:pPr>
        <w:widowControl w:val="0"/>
        <w:spacing w:after="0" w:line="240" w:lineRule="auto"/>
        <w:rPr>
          <w:rFonts w:ascii="Calibri" w:hAnsi="Calibri" w:cs="Calibri"/>
          <w:lang w:val="en-GB"/>
        </w:rPr>
      </w:pPr>
    </w:p>
    <w:p w14:paraId="4553FBBA" w14:textId="77777777" w:rsidR="00FB217E" w:rsidRDefault="00FB217E" w:rsidP="003D0E08">
      <w:pPr>
        <w:widowControl w:val="0"/>
        <w:spacing w:after="0" w:line="240" w:lineRule="auto"/>
        <w:rPr>
          <w:rFonts w:ascii="Calibri" w:hAnsi="Calibri" w:cs="Calibri"/>
          <w:lang w:val="en-GB"/>
        </w:rPr>
      </w:pPr>
    </w:p>
    <w:p w14:paraId="08F4424C" w14:textId="77777777" w:rsidR="003D0E08" w:rsidRDefault="003D0E08" w:rsidP="003D0E08">
      <w:pPr>
        <w:widowControl w:val="0"/>
        <w:spacing w:after="0" w:line="240" w:lineRule="auto"/>
        <w:rPr>
          <w:rFonts w:ascii="Calibri" w:hAnsi="Calibri" w:cs="Calibri"/>
          <w:lang w:val="en-GB"/>
        </w:rPr>
      </w:pPr>
    </w:p>
    <w:p w14:paraId="1E524679" w14:textId="77777777" w:rsidR="003D0E08" w:rsidRDefault="003D0E08" w:rsidP="003D0E08">
      <w:pPr>
        <w:widowControl w:val="0"/>
        <w:spacing w:after="0" w:line="240" w:lineRule="auto"/>
        <w:rPr>
          <w:rFonts w:ascii="Calibri" w:hAnsi="Calibri" w:cs="Calibri"/>
          <w:lang w:val="en-GB"/>
        </w:rPr>
      </w:pPr>
    </w:p>
    <w:p w14:paraId="4FB1656F" w14:textId="77777777" w:rsidR="003D0E08" w:rsidRDefault="003D0E08" w:rsidP="003D0E08">
      <w:pPr>
        <w:widowControl w:val="0"/>
        <w:spacing w:after="0" w:line="240" w:lineRule="auto"/>
        <w:rPr>
          <w:rFonts w:ascii="Calibri" w:hAnsi="Calibri" w:cs="Calibri"/>
          <w:lang w:val="en-GB"/>
        </w:rPr>
      </w:pPr>
    </w:p>
    <w:p w14:paraId="3C29BD7D" w14:textId="77777777" w:rsidR="003D0E08" w:rsidRDefault="003D0E08" w:rsidP="003D0E08">
      <w:pPr>
        <w:widowControl w:val="0"/>
        <w:spacing w:after="0" w:line="240" w:lineRule="auto"/>
        <w:rPr>
          <w:rFonts w:ascii="Calibri" w:hAnsi="Calibri" w:cs="Calibri"/>
          <w:lang w:val="en-GB"/>
        </w:rPr>
      </w:pPr>
    </w:p>
    <w:p w14:paraId="342D23BF" w14:textId="77777777" w:rsidR="003D0E08" w:rsidRDefault="003D0E08" w:rsidP="003D0E08">
      <w:pPr>
        <w:widowControl w:val="0"/>
        <w:spacing w:after="0" w:line="240" w:lineRule="auto"/>
        <w:rPr>
          <w:rFonts w:ascii="Calibri" w:hAnsi="Calibri" w:cs="Calibri"/>
          <w:lang w:val="en-GB"/>
        </w:rPr>
      </w:pPr>
    </w:p>
    <w:p w14:paraId="04450235" w14:textId="77777777" w:rsidR="003D0E08" w:rsidRDefault="003D0E08" w:rsidP="003D0E08">
      <w:pPr>
        <w:widowControl w:val="0"/>
        <w:spacing w:after="0" w:line="240" w:lineRule="auto"/>
        <w:rPr>
          <w:rFonts w:ascii="Calibri" w:hAnsi="Calibri" w:cs="Calibri"/>
          <w:lang w:val="en-GB"/>
        </w:rPr>
      </w:pPr>
    </w:p>
    <w:p w14:paraId="4F078251" w14:textId="77777777" w:rsidR="003D0E08" w:rsidRDefault="003D0E08" w:rsidP="003D0E08">
      <w:pPr>
        <w:widowControl w:val="0"/>
        <w:spacing w:after="0" w:line="240" w:lineRule="auto"/>
        <w:rPr>
          <w:rFonts w:ascii="Calibri" w:hAnsi="Calibri" w:cs="Calibri"/>
          <w:lang w:val="en-GB"/>
        </w:rPr>
      </w:pPr>
    </w:p>
    <w:p w14:paraId="40724809" w14:textId="77777777" w:rsidR="003D0E08" w:rsidRDefault="003D0E08" w:rsidP="003D0E08">
      <w:pPr>
        <w:widowControl w:val="0"/>
        <w:spacing w:after="0" w:line="240" w:lineRule="auto"/>
        <w:rPr>
          <w:rFonts w:ascii="Calibri" w:hAnsi="Calibri" w:cs="Calibri"/>
          <w:lang w:val="en-GB"/>
        </w:rPr>
      </w:pPr>
    </w:p>
    <w:p w14:paraId="3D350142" w14:textId="77777777" w:rsidR="003D0E08" w:rsidRDefault="003D0E08" w:rsidP="003D0E08">
      <w:pPr>
        <w:widowControl w:val="0"/>
        <w:spacing w:after="0" w:line="240" w:lineRule="auto"/>
        <w:rPr>
          <w:rFonts w:ascii="Calibri" w:hAnsi="Calibri" w:cs="Calibri"/>
          <w:lang w:val="en-GB"/>
        </w:rPr>
      </w:pPr>
    </w:p>
    <w:p w14:paraId="3E4B3E77" w14:textId="77777777" w:rsidR="003D0E08" w:rsidRDefault="003D0E08" w:rsidP="003D0E08">
      <w:pPr>
        <w:widowControl w:val="0"/>
        <w:spacing w:after="0" w:line="240" w:lineRule="auto"/>
        <w:rPr>
          <w:rFonts w:ascii="Calibri" w:hAnsi="Calibri" w:cs="Calibri"/>
          <w:lang w:val="en-GB"/>
        </w:rPr>
      </w:pPr>
    </w:p>
    <w:p w14:paraId="3AA7099C" w14:textId="77777777" w:rsidR="003D0E08" w:rsidRDefault="003D0E08" w:rsidP="003D0E08">
      <w:pPr>
        <w:widowControl w:val="0"/>
        <w:spacing w:after="0" w:line="240" w:lineRule="auto"/>
        <w:rPr>
          <w:rFonts w:ascii="Calibri" w:hAnsi="Calibri" w:cs="Calibri"/>
          <w:lang w:val="en-GB"/>
        </w:rPr>
      </w:pPr>
    </w:p>
    <w:p w14:paraId="6B9FAE0E" w14:textId="77777777" w:rsidR="003D0E08" w:rsidRDefault="003D0E08" w:rsidP="003D0E08">
      <w:pPr>
        <w:widowControl w:val="0"/>
        <w:spacing w:after="0" w:line="240" w:lineRule="auto"/>
        <w:rPr>
          <w:rFonts w:ascii="Calibri" w:hAnsi="Calibri" w:cs="Calibri"/>
          <w:lang w:val="en-GB"/>
        </w:rPr>
      </w:pPr>
    </w:p>
    <w:p w14:paraId="61B56BEC" w14:textId="77777777" w:rsidR="003D0E08" w:rsidRDefault="003D0E08" w:rsidP="003D0E08">
      <w:pPr>
        <w:widowControl w:val="0"/>
        <w:spacing w:after="0" w:line="240" w:lineRule="auto"/>
        <w:rPr>
          <w:rFonts w:ascii="Calibri" w:hAnsi="Calibri" w:cs="Calibri"/>
          <w:lang w:val="en-GB"/>
        </w:rPr>
      </w:pPr>
    </w:p>
    <w:p w14:paraId="244E8864" w14:textId="77777777" w:rsidR="003D0E08" w:rsidRPr="005A4967" w:rsidRDefault="003D0E08" w:rsidP="003D0E08">
      <w:pPr>
        <w:widowControl w:val="0"/>
        <w:spacing w:after="0" w:line="240" w:lineRule="auto"/>
        <w:rPr>
          <w:rFonts w:ascii="Calibri" w:hAnsi="Calibri" w:cs="Calibri"/>
          <w:lang w:val="en-GB"/>
        </w:rPr>
      </w:pPr>
    </w:p>
    <w:p w14:paraId="0B2FEDBE" w14:textId="05789DAC" w:rsidR="006B3F3E" w:rsidRDefault="006B3F3E" w:rsidP="003D0E08">
      <w:pPr>
        <w:widowControl w:val="0"/>
        <w:bidi/>
        <w:spacing w:after="0" w:line="240" w:lineRule="auto"/>
        <w:rPr>
          <w:rFonts w:ascii="Calibri" w:hAnsi="Calibri" w:cs="Calibri"/>
          <w:b/>
          <w:bCs/>
        </w:rPr>
      </w:pPr>
      <w:r w:rsidRPr="006B3F3E">
        <w:rPr>
          <w:rFonts w:ascii="Calibri" w:hAnsi="Calibri" w:cs="Calibri"/>
          <w:b/>
          <w:bCs/>
          <w:rtl/>
        </w:rPr>
        <w:lastRenderedPageBreak/>
        <w:t>الملحق 1. أعضاء المنظمة ___________ التي تقدّم بيانًا إلى اللجنة الدولية لشؤون المفقودين كمنظمة غير مسجلة رسميًا</w:t>
      </w:r>
    </w:p>
    <w:p w14:paraId="2B980831" w14:textId="77777777" w:rsidR="003D0E08" w:rsidRDefault="003D0E08" w:rsidP="003D0E08">
      <w:pPr>
        <w:widowControl w:val="0"/>
        <w:bidi/>
        <w:spacing w:after="0" w:line="240" w:lineRule="auto"/>
        <w:rPr>
          <w:rFonts w:ascii="Calibri" w:hAnsi="Calibri" w:cs="Calibri"/>
          <w:b/>
          <w:bCs/>
        </w:rPr>
      </w:pPr>
    </w:p>
    <w:p w14:paraId="5F528DE8" w14:textId="77777777" w:rsidR="003D0E08" w:rsidRPr="006B3F3E" w:rsidRDefault="003D0E08" w:rsidP="003D0E08">
      <w:pPr>
        <w:widowControl w:val="0"/>
        <w:bidi/>
        <w:spacing w:after="0" w:line="240" w:lineRule="auto"/>
        <w:rPr>
          <w:rFonts w:ascii="Calibri" w:hAnsi="Calibri" w:cs="Calibri"/>
          <w:b/>
          <w:bCs/>
        </w:rPr>
      </w:pPr>
    </w:p>
    <w:tbl>
      <w:tblPr>
        <w:tblStyle w:val="TableGrid"/>
        <w:bidiVisual/>
        <w:tblW w:w="0" w:type="auto"/>
        <w:tblLook w:val="04A0" w:firstRow="1" w:lastRow="0" w:firstColumn="1" w:lastColumn="0" w:noHBand="0" w:noVBand="1"/>
      </w:tblPr>
      <w:tblGrid>
        <w:gridCol w:w="796"/>
        <w:gridCol w:w="2663"/>
        <w:gridCol w:w="1880"/>
        <w:gridCol w:w="1790"/>
        <w:gridCol w:w="1887"/>
      </w:tblGrid>
      <w:tr w:rsidR="00C535EB" w14:paraId="1A9D2B50" w14:textId="77777777" w:rsidTr="009F2AD4">
        <w:tc>
          <w:tcPr>
            <w:tcW w:w="1018" w:type="dxa"/>
          </w:tcPr>
          <w:p w14:paraId="50E3C527" w14:textId="252748D0" w:rsidR="00C535EB" w:rsidRDefault="00C535EB" w:rsidP="003D0E08">
            <w:pPr>
              <w:widowControl w:val="0"/>
              <w:bidi/>
              <w:rPr>
                <w:rFonts w:ascii="Calibri" w:hAnsi="Calibri" w:cs="Calibri"/>
                <w:rtl/>
              </w:rPr>
            </w:pPr>
            <w:r>
              <w:rPr>
                <w:rFonts w:ascii="Calibri" w:hAnsi="Calibri" w:cs="Calibri" w:hint="cs"/>
                <w:rtl/>
              </w:rPr>
              <w:t>الرقم</w:t>
            </w:r>
          </w:p>
        </w:tc>
        <w:tc>
          <w:tcPr>
            <w:tcW w:w="4652" w:type="dxa"/>
          </w:tcPr>
          <w:p w14:paraId="4D0F4E2C" w14:textId="71AF3880" w:rsidR="00C535EB" w:rsidRDefault="00C535EB" w:rsidP="003D0E08">
            <w:pPr>
              <w:widowControl w:val="0"/>
              <w:bidi/>
              <w:rPr>
                <w:rFonts w:ascii="Calibri" w:hAnsi="Calibri" w:cs="Calibri"/>
                <w:rtl/>
              </w:rPr>
            </w:pPr>
            <w:r>
              <w:rPr>
                <w:rFonts w:ascii="Calibri" w:hAnsi="Calibri" w:cs="Calibri" w:hint="cs"/>
                <w:rtl/>
              </w:rPr>
              <w:t>الاسم</w:t>
            </w:r>
          </w:p>
        </w:tc>
        <w:tc>
          <w:tcPr>
            <w:tcW w:w="2835" w:type="dxa"/>
          </w:tcPr>
          <w:p w14:paraId="5F36C221" w14:textId="1DBF4942" w:rsidR="00C535EB" w:rsidRDefault="00C535EB" w:rsidP="003D0E08">
            <w:pPr>
              <w:widowControl w:val="0"/>
              <w:bidi/>
              <w:rPr>
                <w:rFonts w:ascii="Calibri" w:hAnsi="Calibri" w:cs="Calibri"/>
                <w:rtl/>
              </w:rPr>
            </w:pPr>
            <w:r>
              <w:rPr>
                <w:rFonts w:ascii="Calibri" w:hAnsi="Calibri" w:cs="Calibri" w:hint="cs"/>
                <w:rtl/>
              </w:rPr>
              <w:t>البريد الالكتروني</w:t>
            </w:r>
          </w:p>
        </w:tc>
        <w:tc>
          <w:tcPr>
            <w:tcW w:w="2835" w:type="dxa"/>
          </w:tcPr>
          <w:p w14:paraId="52C24527" w14:textId="707C6647" w:rsidR="00C535EB" w:rsidRDefault="00C535EB" w:rsidP="003D0E08">
            <w:pPr>
              <w:widowControl w:val="0"/>
              <w:bidi/>
              <w:rPr>
                <w:rFonts w:ascii="Calibri" w:hAnsi="Calibri" w:cs="Calibri"/>
                <w:rtl/>
              </w:rPr>
            </w:pPr>
            <w:r>
              <w:rPr>
                <w:rFonts w:ascii="Calibri" w:hAnsi="Calibri" w:cs="Calibri" w:hint="cs"/>
                <w:rtl/>
              </w:rPr>
              <w:t>التوقيع</w:t>
            </w:r>
          </w:p>
        </w:tc>
        <w:tc>
          <w:tcPr>
            <w:tcW w:w="2836" w:type="dxa"/>
          </w:tcPr>
          <w:p w14:paraId="01E3C8DB" w14:textId="37D7945A" w:rsidR="00C535EB" w:rsidRDefault="009341CD" w:rsidP="003D0E08">
            <w:pPr>
              <w:widowControl w:val="0"/>
              <w:bidi/>
              <w:rPr>
                <w:rFonts w:ascii="Calibri" w:hAnsi="Calibri" w:cs="Calibri"/>
                <w:rtl/>
                <w:lang w:bidi="ar-SY"/>
              </w:rPr>
            </w:pPr>
            <w:r>
              <w:rPr>
                <w:rFonts w:ascii="Calibri" w:hAnsi="Calibri" w:cs="Calibri" w:hint="cs"/>
                <w:rtl/>
              </w:rPr>
              <w:t>هل أرفقت بطاقة الهوية (نعم</w:t>
            </w:r>
            <w:r>
              <w:rPr>
                <w:rFonts w:ascii="Calibri" w:hAnsi="Calibri" w:cs="Calibri"/>
              </w:rPr>
              <w:t>/</w:t>
            </w:r>
            <w:r>
              <w:rPr>
                <w:rFonts w:ascii="Calibri" w:hAnsi="Calibri" w:cs="Calibri" w:hint="cs"/>
                <w:rtl/>
                <w:lang w:bidi="ar-SY"/>
              </w:rPr>
              <w:t>كلا)</w:t>
            </w:r>
          </w:p>
        </w:tc>
      </w:tr>
      <w:tr w:rsidR="00C535EB" w14:paraId="6F75C0DA" w14:textId="77777777" w:rsidTr="009F2AD4">
        <w:tc>
          <w:tcPr>
            <w:tcW w:w="1018" w:type="dxa"/>
          </w:tcPr>
          <w:p w14:paraId="1A9366EC" w14:textId="2218B116" w:rsidR="00C535EB" w:rsidRDefault="009F2AD4" w:rsidP="003D0E08">
            <w:pPr>
              <w:widowControl w:val="0"/>
              <w:bidi/>
              <w:rPr>
                <w:rFonts w:ascii="Calibri" w:hAnsi="Calibri" w:cs="Calibri"/>
                <w:rtl/>
              </w:rPr>
            </w:pPr>
            <w:r>
              <w:rPr>
                <w:rFonts w:ascii="Calibri" w:hAnsi="Calibri" w:cs="Calibri" w:hint="cs"/>
                <w:rtl/>
              </w:rPr>
              <w:t>01</w:t>
            </w:r>
          </w:p>
        </w:tc>
        <w:tc>
          <w:tcPr>
            <w:tcW w:w="4652" w:type="dxa"/>
          </w:tcPr>
          <w:p w14:paraId="23E02176" w14:textId="77777777" w:rsidR="00C535EB" w:rsidRDefault="00C535EB" w:rsidP="003D0E08">
            <w:pPr>
              <w:widowControl w:val="0"/>
              <w:bidi/>
              <w:rPr>
                <w:rFonts w:ascii="Calibri" w:hAnsi="Calibri" w:cs="Calibri"/>
                <w:rtl/>
              </w:rPr>
            </w:pPr>
          </w:p>
        </w:tc>
        <w:tc>
          <w:tcPr>
            <w:tcW w:w="2835" w:type="dxa"/>
          </w:tcPr>
          <w:p w14:paraId="68706868" w14:textId="77777777" w:rsidR="00C535EB" w:rsidRDefault="00C535EB" w:rsidP="003D0E08">
            <w:pPr>
              <w:widowControl w:val="0"/>
              <w:bidi/>
              <w:rPr>
                <w:rFonts w:ascii="Calibri" w:hAnsi="Calibri" w:cs="Calibri"/>
                <w:rtl/>
              </w:rPr>
            </w:pPr>
          </w:p>
        </w:tc>
        <w:tc>
          <w:tcPr>
            <w:tcW w:w="2835" w:type="dxa"/>
          </w:tcPr>
          <w:p w14:paraId="3B6254FE" w14:textId="77777777" w:rsidR="00C535EB" w:rsidRDefault="00C535EB" w:rsidP="003D0E08">
            <w:pPr>
              <w:widowControl w:val="0"/>
              <w:bidi/>
              <w:rPr>
                <w:rFonts w:ascii="Calibri" w:hAnsi="Calibri" w:cs="Calibri"/>
                <w:rtl/>
              </w:rPr>
            </w:pPr>
          </w:p>
        </w:tc>
        <w:tc>
          <w:tcPr>
            <w:tcW w:w="2836" w:type="dxa"/>
          </w:tcPr>
          <w:p w14:paraId="46636DBD" w14:textId="77777777" w:rsidR="00C535EB" w:rsidRDefault="00C535EB" w:rsidP="003D0E08">
            <w:pPr>
              <w:widowControl w:val="0"/>
              <w:bidi/>
              <w:rPr>
                <w:rFonts w:ascii="Calibri" w:hAnsi="Calibri" w:cs="Calibri"/>
                <w:rtl/>
              </w:rPr>
            </w:pPr>
          </w:p>
        </w:tc>
      </w:tr>
      <w:tr w:rsidR="00C535EB" w14:paraId="67D1B2F4" w14:textId="77777777" w:rsidTr="009F2AD4">
        <w:tc>
          <w:tcPr>
            <w:tcW w:w="1018" w:type="dxa"/>
          </w:tcPr>
          <w:p w14:paraId="13745931" w14:textId="5FFABC34" w:rsidR="00C535EB" w:rsidRDefault="009F2AD4" w:rsidP="003D0E08">
            <w:pPr>
              <w:widowControl w:val="0"/>
              <w:bidi/>
              <w:rPr>
                <w:rFonts w:ascii="Calibri" w:hAnsi="Calibri" w:cs="Calibri"/>
                <w:rtl/>
              </w:rPr>
            </w:pPr>
            <w:r>
              <w:rPr>
                <w:rFonts w:ascii="Calibri" w:hAnsi="Calibri" w:cs="Calibri" w:hint="cs"/>
                <w:rtl/>
              </w:rPr>
              <w:t>02</w:t>
            </w:r>
          </w:p>
        </w:tc>
        <w:tc>
          <w:tcPr>
            <w:tcW w:w="4652" w:type="dxa"/>
          </w:tcPr>
          <w:p w14:paraId="718E7926" w14:textId="77777777" w:rsidR="00C535EB" w:rsidRDefault="00C535EB" w:rsidP="003D0E08">
            <w:pPr>
              <w:widowControl w:val="0"/>
              <w:bidi/>
              <w:rPr>
                <w:rFonts w:ascii="Calibri" w:hAnsi="Calibri" w:cs="Calibri"/>
                <w:rtl/>
              </w:rPr>
            </w:pPr>
          </w:p>
        </w:tc>
        <w:tc>
          <w:tcPr>
            <w:tcW w:w="2835" w:type="dxa"/>
          </w:tcPr>
          <w:p w14:paraId="01CAAA88" w14:textId="77777777" w:rsidR="00C535EB" w:rsidRDefault="00C535EB" w:rsidP="003D0E08">
            <w:pPr>
              <w:widowControl w:val="0"/>
              <w:bidi/>
              <w:rPr>
                <w:rFonts w:ascii="Calibri" w:hAnsi="Calibri" w:cs="Calibri"/>
                <w:rtl/>
              </w:rPr>
            </w:pPr>
          </w:p>
        </w:tc>
        <w:tc>
          <w:tcPr>
            <w:tcW w:w="2835" w:type="dxa"/>
          </w:tcPr>
          <w:p w14:paraId="56FCE378" w14:textId="77777777" w:rsidR="00C535EB" w:rsidRDefault="00C535EB" w:rsidP="003D0E08">
            <w:pPr>
              <w:widowControl w:val="0"/>
              <w:bidi/>
              <w:rPr>
                <w:rFonts w:ascii="Calibri" w:hAnsi="Calibri" w:cs="Calibri"/>
                <w:rtl/>
              </w:rPr>
            </w:pPr>
          </w:p>
        </w:tc>
        <w:tc>
          <w:tcPr>
            <w:tcW w:w="2836" w:type="dxa"/>
          </w:tcPr>
          <w:p w14:paraId="3EAF580D" w14:textId="77777777" w:rsidR="00C535EB" w:rsidRDefault="00C535EB" w:rsidP="003D0E08">
            <w:pPr>
              <w:widowControl w:val="0"/>
              <w:bidi/>
              <w:rPr>
                <w:rFonts w:ascii="Calibri" w:hAnsi="Calibri" w:cs="Calibri"/>
                <w:rtl/>
              </w:rPr>
            </w:pPr>
          </w:p>
        </w:tc>
      </w:tr>
      <w:tr w:rsidR="00C535EB" w14:paraId="16A9C02E" w14:textId="77777777" w:rsidTr="009F2AD4">
        <w:tc>
          <w:tcPr>
            <w:tcW w:w="1018" w:type="dxa"/>
          </w:tcPr>
          <w:p w14:paraId="72CB1860" w14:textId="3F761E6C" w:rsidR="00C535EB" w:rsidRDefault="009F2AD4" w:rsidP="003D0E08">
            <w:pPr>
              <w:widowControl w:val="0"/>
              <w:bidi/>
              <w:rPr>
                <w:rFonts w:ascii="Calibri" w:hAnsi="Calibri" w:cs="Calibri"/>
                <w:rtl/>
              </w:rPr>
            </w:pPr>
            <w:r>
              <w:rPr>
                <w:rFonts w:ascii="Calibri" w:hAnsi="Calibri" w:cs="Calibri" w:hint="cs"/>
                <w:rtl/>
              </w:rPr>
              <w:t>03</w:t>
            </w:r>
          </w:p>
        </w:tc>
        <w:tc>
          <w:tcPr>
            <w:tcW w:w="4652" w:type="dxa"/>
          </w:tcPr>
          <w:p w14:paraId="7472FDA1" w14:textId="77777777" w:rsidR="00C535EB" w:rsidRDefault="00C535EB" w:rsidP="003D0E08">
            <w:pPr>
              <w:widowControl w:val="0"/>
              <w:bidi/>
              <w:rPr>
                <w:rFonts w:ascii="Calibri" w:hAnsi="Calibri" w:cs="Calibri"/>
                <w:rtl/>
              </w:rPr>
            </w:pPr>
          </w:p>
        </w:tc>
        <w:tc>
          <w:tcPr>
            <w:tcW w:w="2835" w:type="dxa"/>
          </w:tcPr>
          <w:p w14:paraId="7A78F2E9" w14:textId="77777777" w:rsidR="00C535EB" w:rsidRDefault="00C535EB" w:rsidP="003D0E08">
            <w:pPr>
              <w:widowControl w:val="0"/>
              <w:bidi/>
              <w:rPr>
                <w:rFonts w:ascii="Calibri" w:hAnsi="Calibri" w:cs="Calibri"/>
                <w:rtl/>
              </w:rPr>
            </w:pPr>
          </w:p>
        </w:tc>
        <w:tc>
          <w:tcPr>
            <w:tcW w:w="2835" w:type="dxa"/>
          </w:tcPr>
          <w:p w14:paraId="0D0BC45E" w14:textId="77777777" w:rsidR="00C535EB" w:rsidRDefault="00C535EB" w:rsidP="003D0E08">
            <w:pPr>
              <w:widowControl w:val="0"/>
              <w:bidi/>
              <w:rPr>
                <w:rFonts w:ascii="Calibri" w:hAnsi="Calibri" w:cs="Calibri"/>
                <w:rtl/>
              </w:rPr>
            </w:pPr>
          </w:p>
        </w:tc>
        <w:tc>
          <w:tcPr>
            <w:tcW w:w="2836" w:type="dxa"/>
          </w:tcPr>
          <w:p w14:paraId="1778F709" w14:textId="77777777" w:rsidR="00C535EB" w:rsidRDefault="00C535EB" w:rsidP="003D0E08">
            <w:pPr>
              <w:widowControl w:val="0"/>
              <w:bidi/>
              <w:rPr>
                <w:rFonts w:ascii="Calibri" w:hAnsi="Calibri" w:cs="Calibri"/>
                <w:rtl/>
              </w:rPr>
            </w:pPr>
          </w:p>
        </w:tc>
      </w:tr>
      <w:tr w:rsidR="00C535EB" w14:paraId="3FBDEA4C" w14:textId="77777777" w:rsidTr="009F2AD4">
        <w:tc>
          <w:tcPr>
            <w:tcW w:w="1018" w:type="dxa"/>
          </w:tcPr>
          <w:p w14:paraId="093E6920" w14:textId="2FE945A6" w:rsidR="00C535EB" w:rsidRDefault="009F2AD4" w:rsidP="003D0E08">
            <w:pPr>
              <w:widowControl w:val="0"/>
              <w:bidi/>
              <w:rPr>
                <w:rFonts w:ascii="Calibri" w:hAnsi="Calibri" w:cs="Calibri"/>
                <w:rtl/>
              </w:rPr>
            </w:pPr>
            <w:r>
              <w:rPr>
                <w:rFonts w:ascii="Calibri" w:hAnsi="Calibri" w:cs="Calibri" w:hint="cs"/>
                <w:rtl/>
              </w:rPr>
              <w:t>04</w:t>
            </w:r>
          </w:p>
        </w:tc>
        <w:tc>
          <w:tcPr>
            <w:tcW w:w="4652" w:type="dxa"/>
          </w:tcPr>
          <w:p w14:paraId="3A539DE2" w14:textId="77777777" w:rsidR="00C535EB" w:rsidRDefault="00C535EB" w:rsidP="003D0E08">
            <w:pPr>
              <w:widowControl w:val="0"/>
              <w:bidi/>
              <w:rPr>
                <w:rFonts w:ascii="Calibri" w:hAnsi="Calibri" w:cs="Calibri"/>
                <w:rtl/>
              </w:rPr>
            </w:pPr>
          </w:p>
        </w:tc>
        <w:tc>
          <w:tcPr>
            <w:tcW w:w="2835" w:type="dxa"/>
          </w:tcPr>
          <w:p w14:paraId="34DCB5DA" w14:textId="77777777" w:rsidR="00C535EB" w:rsidRDefault="00C535EB" w:rsidP="003D0E08">
            <w:pPr>
              <w:widowControl w:val="0"/>
              <w:bidi/>
              <w:rPr>
                <w:rFonts w:ascii="Calibri" w:hAnsi="Calibri" w:cs="Calibri"/>
                <w:rtl/>
              </w:rPr>
            </w:pPr>
          </w:p>
        </w:tc>
        <w:tc>
          <w:tcPr>
            <w:tcW w:w="2835" w:type="dxa"/>
          </w:tcPr>
          <w:p w14:paraId="1239425E" w14:textId="77777777" w:rsidR="00C535EB" w:rsidRDefault="00C535EB" w:rsidP="003D0E08">
            <w:pPr>
              <w:widowControl w:val="0"/>
              <w:bidi/>
              <w:rPr>
                <w:rFonts w:ascii="Calibri" w:hAnsi="Calibri" w:cs="Calibri"/>
                <w:rtl/>
              </w:rPr>
            </w:pPr>
          </w:p>
        </w:tc>
        <w:tc>
          <w:tcPr>
            <w:tcW w:w="2836" w:type="dxa"/>
          </w:tcPr>
          <w:p w14:paraId="39B3BF47" w14:textId="77777777" w:rsidR="00C535EB" w:rsidRDefault="00C535EB" w:rsidP="003D0E08">
            <w:pPr>
              <w:widowControl w:val="0"/>
              <w:bidi/>
              <w:rPr>
                <w:rFonts w:ascii="Calibri" w:hAnsi="Calibri" w:cs="Calibri"/>
                <w:rtl/>
              </w:rPr>
            </w:pPr>
          </w:p>
        </w:tc>
      </w:tr>
      <w:tr w:rsidR="00C535EB" w14:paraId="04190C7A" w14:textId="77777777" w:rsidTr="009F2AD4">
        <w:tc>
          <w:tcPr>
            <w:tcW w:w="1018" w:type="dxa"/>
          </w:tcPr>
          <w:p w14:paraId="73D247D6" w14:textId="77777777" w:rsidR="00C535EB" w:rsidRDefault="00C535EB" w:rsidP="003D0E08">
            <w:pPr>
              <w:widowControl w:val="0"/>
              <w:bidi/>
              <w:rPr>
                <w:rFonts w:ascii="Calibri" w:hAnsi="Calibri" w:cs="Calibri"/>
                <w:rtl/>
              </w:rPr>
            </w:pPr>
          </w:p>
        </w:tc>
        <w:tc>
          <w:tcPr>
            <w:tcW w:w="4652" w:type="dxa"/>
          </w:tcPr>
          <w:p w14:paraId="651AE1F6" w14:textId="77777777" w:rsidR="00C535EB" w:rsidRDefault="00C535EB" w:rsidP="003D0E08">
            <w:pPr>
              <w:widowControl w:val="0"/>
              <w:bidi/>
              <w:rPr>
                <w:rFonts w:ascii="Calibri" w:hAnsi="Calibri" w:cs="Calibri"/>
                <w:rtl/>
              </w:rPr>
            </w:pPr>
          </w:p>
        </w:tc>
        <w:tc>
          <w:tcPr>
            <w:tcW w:w="2835" w:type="dxa"/>
          </w:tcPr>
          <w:p w14:paraId="535B9912" w14:textId="77777777" w:rsidR="00C535EB" w:rsidRDefault="00C535EB" w:rsidP="003D0E08">
            <w:pPr>
              <w:widowControl w:val="0"/>
              <w:bidi/>
              <w:rPr>
                <w:rFonts w:ascii="Calibri" w:hAnsi="Calibri" w:cs="Calibri"/>
                <w:rtl/>
              </w:rPr>
            </w:pPr>
          </w:p>
        </w:tc>
        <w:tc>
          <w:tcPr>
            <w:tcW w:w="2835" w:type="dxa"/>
          </w:tcPr>
          <w:p w14:paraId="7C0C274B" w14:textId="77777777" w:rsidR="00C535EB" w:rsidRDefault="00C535EB" w:rsidP="003D0E08">
            <w:pPr>
              <w:widowControl w:val="0"/>
              <w:bidi/>
              <w:rPr>
                <w:rFonts w:ascii="Calibri" w:hAnsi="Calibri" w:cs="Calibri"/>
                <w:rtl/>
              </w:rPr>
            </w:pPr>
          </w:p>
        </w:tc>
        <w:tc>
          <w:tcPr>
            <w:tcW w:w="2836" w:type="dxa"/>
          </w:tcPr>
          <w:p w14:paraId="794C6DB1" w14:textId="77777777" w:rsidR="00C535EB" w:rsidRDefault="00C535EB" w:rsidP="003D0E08">
            <w:pPr>
              <w:widowControl w:val="0"/>
              <w:bidi/>
              <w:rPr>
                <w:rFonts w:ascii="Calibri" w:hAnsi="Calibri" w:cs="Calibri"/>
                <w:rtl/>
              </w:rPr>
            </w:pPr>
          </w:p>
        </w:tc>
      </w:tr>
      <w:tr w:rsidR="00C535EB" w14:paraId="4FB48784" w14:textId="77777777" w:rsidTr="009F2AD4">
        <w:tc>
          <w:tcPr>
            <w:tcW w:w="1018" w:type="dxa"/>
          </w:tcPr>
          <w:p w14:paraId="50004A75" w14:textId="77777777" w:rsidR="00C535EB" w:rsidRDefault="00C535EB" w:rsidP="003D0E08">
            <w:pPr>
              <w:widowControl w:val="0"/>
              <w:bidi/>
              <w:rPr>
                <w:rFonts w:ascii="Calibri" w:hAnsi="Calibri" w:cs="Calibri"/>
                <w:rtl/>
              </w:rPr>
            </w:pPr>
          </w:p>
        </w:tc>
        <w:tc>
          <w:tcPr>
            <w:tcW w:w="4652" w:type="dxa"/>
          </w:tcPr>
          <w:p w14:paraId="363555CD" w14:textId="77777777" w:rsidR="00C535EB" w:rsidRDefault="00C535EB" w:rsidP="003D0E08">
            <w:pPr>
              <w:widowControl w:val="0"/>
              <w:bidi/>
              <w:rPr>
                <w:rFonts w:ascii="Calibri" w:hAnsi="Calibri" w:cs="Calibri"/>
                <w:rtl/>
              </w:rPr>
            </w:pPr>
          </w:p>
        </w:tc>
        <w:tc>
          <w:tcPr>
            <w:tcW w:w="2835" w:type="dxa"/>
          </w:tcPr>
          <w:p w14:paraId="37297782" w14:textId="77777777" w:rsidR="00C535EB" w:rsidRDefault="00C535EB" w:rsidP="003D0E08">
            <w:pPr>
              <w:widowControl w:val="0"/>
              <w:bidi/>
              <w:rPr>
                <w:rFonts w:ascii="Calibri" w:hAnsi="Calibri" w:cs="Calibri"/>
                <w:rtl/>
              </w:rPr>
            </w:pPr>
          </w:p>
        </w:tc>
        <w:tc>
          <w:tcPr>
            <w:tcW w:w="2835" w:type="dxa"/>
          </w:tcPr>
          <w:p w14:paraId="4CDA8E7E" w14:textId="77777777" w:rsidR="00C535EB" w:rsidRDefault="00C535EB" w:rsidP="003D0E08">
            <w:pPr>
              <w:widowControl w:val="0"/>
              <w:bidi/>
              <w:rPr>
                <w:rFonts w:ascii="Calibri" w:hAnsi="Calibri" w:cs="Calibri"/>
                <w:rtl/>
              </w:rPr>
            </w:pPr>
          </w:p>
        </w:tc>
        <w:tc>
          <w:tcPr>
            <w:tcW w:w="2836" w:type="dxa"/>
          </w:tcPr>
          <w:p w14:paraId="7799508F" w14:textId="77777777" w:rsidR="00C535EB" w:rsidRDefault="00C535EB" w:rsidP="003D0E08">
            <w:pPr>
              <w:widowControl w:val="0"/>
              <w:bidi/>
              <w:rPr>
                <w:rFonts w:ascii="Calibri" w:hAnsi="Calibri" w:cs="Calibri"/>
                <w:rtl/>
              </w:rPr>
            </w:pPr>
          </w:p>
        </w:tc>
      </w:tr>
      <w:tr w:rsidR="00C535EB" w14:paraId="5257DD5C" w14:textId="77777777" w:rsidTr="009F2AD4">
        <w:tc>
          <w:tcPr>
            <w:tcW w:w="1018" w:type="dxa"/>
          </w:tcPr>
          <w:p w14:paraId="5BBFBFAC" w14:textId="77777777" w:rsidR="00C535EB" w:rsidRDefault="00C535EB" w:rsidP="003D0E08">
            <w:pPr>
              <w:widowControl w:val="0"/>
              <w:bidi/>
              <w:rPr>
                <w:rFonts w:ascii="Calibri" w:hAnsi="Calibri" w:cs="Calibri"/>
                <w:rtl/>
              </w:rPr>
            </w:pPr>
          </w:p>
        </w:tc>
        <w:tc>
          <w:tcPr>
            <w:tcW w:w="4652" w:type="dxa"/>
          </w:tcPr>
          <w:p w14:paraId="662918D3" w14:textId="77777777" w:rsidR="00C535EB" w:rsidRDefault="00C535EB" w:rsidP="003D0E08">
            <w:pPr>
              <w:widowControl w:val="0"/>
              <w:bidi/>
              <w:rPr>
                <w:rFonts w:ascii="Calibri" w:hAnsi="Calibri" w:cs="Calibri"/>
                <w:rtl/>
              </w:rPr>
            </w:pPr>
          </w:p>
        </w:tc>
        <w:tc>
          <w:tcPr>
            <w:tcW w:w="2835" w:type="dxa"/>
          </w:tcPr>
          <w:p w14:paraId="51AA53B5" w14:textId="77777777" w:rsidR="00C535EB" w:rsidRDefault="00C535EB" w:rsidP="003D0E08">
            <w:pPr>
              <w:widowControl w:val="0"/>
              <w:bidi/>
              <w:rPr>
                <w:rFonts w:ascii="Calibri" w:hAnsi="Calibri" w:cs="Calibri"/>
                <w:rtl/>
              </w:rPr>
            </w:pPr>
          </w:p>
        </w:tc>
        <w:tc>
          <w:tcPr>
            <w:tcW w:w="2835" w:type="dxa"/>
          </w:tcPr>
          <w:p w14:paraId="0E5A26AA" w14:textId="77777777" w:rsidR="00C535EB" w:rsidRDefault="00C535EB" w:rsidP="003D0E08">
            <w:pPr>
              <w:widowControl w:val="0"/>
              <w:bidi/>
              <w:rPr>
                <w:rFonts w:ascii="Calibri" w:hAnsi="Calibri" w:cs="Calibri"/>
                <w:rtl/>
              </w:rPr>
            </w:pPr>
          </w:p>
        </w:tc>
        <w:tc>
          <w:tcPr>
            <w:tcW w:w="2836" w:type="dxa"/>
          </w:tcPr>
          <w:p w14:paraId="338A0E6B" w14:textId="77777777" w:rsidR="00C535EB" w:rsidRDefault="00C535EB" w:rsidP="003D0E08">
            <w:pPr>
              <w:widowControl w:val="0"/>
              <w:bidi/>
              <w:rPr>
                <w:rFonts w:ascii="Calibri" w:hAnsi="Calibri" w:cs="Calibri"/>
                <w:rtl/>
              </w:rPr>
            </w:pPr>
          </w:p>
        </w:tc>
      </w:tr>
    </w:tbl>
    <w:p w14:paraId="52FD3C19" w14:textId="664B2F36" w:rsidR="00BA31B9" w:rsidRPr="005A4967" w:rsidRDefault="00BA31B9" w:rsidP="003D0E08">
      <w:pPr>
        <w:widowControl w:val="0"/>
        <w:bidi/>
        <w:spacing w:after="0" w:line="240" w:lineRule="auto"/>
        <w:rPr>
          <w:rFonts w:ascii="Calibri" w:hAnsi="Calibri" w:cs="Calibri"/>
        </w:rPr>
      </w:pPr>
    </w:p>
    <w:sectPr w:rsidR="00BA31B9" w:rsidRPr="005A4967" w:rsidSect="003D0E08">
      <w:type w:val="continuous"/>
      <w:pgSz w:w="11906" w:h="16838" w:code="9"/>
      <w:pgMar w:top="1440" w:right="1440" w:bottom="1440" w:left="1440"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7B638" w14:textId="77777777" w:rsidR="003D0E08" w:rsidRDefault="003D0E08">
      <w:pPr>
        <w:spacing w:after="0" w:line="240" w:lineRule="auto"/>
      </w:pPr>
      <w:r>
        <w:separator/>
      </w:r>
    </w:p>
  </w:endnote>
  <w:endnote w:type="continuationSeparator" w:id="0">
    <w:p w14:paraId="254C7ECE" w14:textId="77777777" w:rsidR="003D0E08" w:rsidRDefault="003D0E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0E57B" w14:textId="71B1624B" w:rsidR="009F2AD4" w:rsidRDefault="009F2AD4" w:rsidP="00140309">
    <w:pPr>
      <w:pStyle w:val="Footer"/>
      <w:jc w:val="right"/>
      <w:rPr>
        <w:rFonts w:ascii="Calibri" w:hAnsi="Calibri" w:cs="Calibri"/>
        <w:sz w:val="20"/>
        <w:szCs w:val="20"/>
      </w:rPr>
    </w:pPr>
    <w:r>
      <w:rPr>
        <w:rFonts w:ascii="Calibri" w:hAnsi="Calibri" w:cs="Calibri"/>
        <w:sz w:val="20"/>
        <w:szCs w:val="20"/>
      </w:rPr>
      <w:t>ICMP.CSI.036.</w:t>
    </w:r>
    <w:r w:rsidR="003D0E08">
      <w:rPr>
        <w:rFonts w:ascii="Calibri" w:hAnsi="Calibri" w:cs="Calibri"/>
        <w:sz w:val="20"/>
        <w:szCs w:val="20"/>
      </w:rPr>
      <w:t>2</w:t>
    </w:r>
    <w:r>
      <w:rPr>
        <w:rFonts w:ascii="Calibri" w:hAnsi="Calibri" w:cs="Calibri"/>
        <w:sz w:val="20"/>
        <w:szCs w:val="20"/>
      </w:rPr>
      <w:t>.</w:t>
    </w:r>
    <w:r w:rsidR="003D0E08">
      <w:rPr>
        <w:rFonts w:ascii="Calibri" w:hAnsi="Calibri" w:cs="Calibri"/>
        <w:sz w:val="20"/>
        <w:szCs w:val="20"/>
      </w:rPr>
      <w:t>arab.</w:t>
    </w:r>
    <w:r>
      <w:rPr>
        <w:rFonts w:ascii="Calibri" w:hAnsi="Calibri" w:cs="Calibri"/>
        <w:sz w:val="20"/>
        <w:szCs w:val="20"/>
      </w:rPr>
      <w:t>doc</w:t>
    </w:r>
  </w:p>
  <w:p w14:paraId="1E5055DC" w14:textId="3D14C697" w:rsidR="009F2AD4" w:rsidRDefault="009F2AD4" w:rsidP="00140309">
    <w:pPr>
      <w:pStyle w:val="Footer"/>
      <w:jc w:val="right"/>
      <w:rPr>
        <w:rFonts w:ascii="Calibri" w:hAnsi="Calibri" w:cs="Calibri"/>
        <w:sz w:val="20"/>
        <w:szCs w:val="20"/>
      </w:rPr>
    </w:pPr>
    <w:r>
      <w:rPr>
        <w:rFonts w:ascii="Calibri" w:hAnsi="Calibri" w:cs="Calibri"/>
        <w:sz w:val="20"/>
        <w:szCs w:val="20"/>
      </w:rPr>
      <w:t>The Hague, 1</w:t>
    </w:r>
    <w:r w:rsidR="003D0E08">
      <w:rPr>
        <w:rFonts w:ascii="Calibri" w:hAnsi="Calibri" w:cs="Calibri"/>
        <w:sz w:val="20"/>
        <w:szCs w:val="20"/>
      </w:rPr>
      <w:t>2</w:t>
    </w:r>
    <w:r>
      <w:rPr>
        <w:rFonts w:ascii="Calibri" w:hAnsi="Calibri" w:cs="Calibri"/>
        <w:sz w:val="20"/>
        <w:szCs w:val="20"/>
      </w:rPr>
      <w:t xml:space="preserve"> November 2019</w:t>
    </w:r>
  </w:p>
  <w:p w14:paraId="0AFA98EA" w14:textId="77777777" w:rsidR="009F2AD4" w:rsidRPr="00083F49" w:rsidRDefault="009F2AD4" w:rsidP="00267416">
    <w:pPr>
      <w:pStyle w:val="Footer"/>
      <w:jc w:val="center"/>
      <w:rPr>
        <w:sz w:val="18"/>
        <w:szCs w:val="18"/>
      </w:rPr>
    </w:pPr>
    <w:r>
      <w:rPr>
        <w:rFonts w:ascii="Calibri" w:hAnsi="Calibri" w:cs="Calibri"/>
        <w:sz w:val="20"/>
        <w:szCs w:val="20"/>
      </w:rPr>
      <w:t>Page</w:t>
    </w:r>
    <w:r w:rsidRPr="00C47D49">
      <w:rPr>
        <w:rFonts w:ascii="Calibri" w:hAnsi="Calibri" w:cs="Calibri"/>
        <w:sz w:val="20"/>
        <w:szCs w:val="20"/>
      </w:rPr>
      <w:t xml:space="preserve"> </w:t>
    </w:r>
    <w:r w:rsidRPr="00C47D49">
      <w:rPr>
        <w:rFonts w:ascii="Calibri" w:hAnsi="Calibri" w:cs="Calibri"/>
        <w:bCs/>
        <w:sz w:val="20"/>
        <w:szCs w:val="20"/>
      </w:rPr>
      <w:fldChar w:fldCharType="begin"/>
    </w:r>
    <w:r w:rsidRPr="00C47D49">
      <w:rPr>
        <w:rFonts w:ascii="Calibri" w:hAnsi="Calibri" w:cs="Calibri"/>
        <w:bCs/>
        <w:sz w:val="20"/>
        <w:szCs w:val="20"/>
      </w:rPr>
      <w:instrText xml:space="preserve"> PAGE  \* Arabic  \* MERGEFORMAT </w:instrText>
    </w:r>
    <w:r w:rsidRPr="00C47D49">
      <w:rPr>
        <w:rFonts w:ascii="Calibri" w:hAnsi="Calibri" w:cs="Calibri"/>
        <w:bCs/>
        <w:sz w:val="20"/>
        <w:szCs w:val="20"/>
      </w:rPr>
      <w:fldChar w:fldCharType="separate"/>
    </w:r>
    <w:r>
      <w:rPr>
        <w:rFonts w:ascii="Calibri" w:hAnsi="Calibri" w:cs="Calibri"/>
        <w:bCs/>
        <w:noProof/>
        <w:sz w:val="20"/>
        <w:szCs w:val="20"/>
      </w:rPr>
      <w:t>3</w:t>
    </w:r>
    <w:r w:rsidRPr="00C47D49">
      <w:rPr>
        <w:rFonts w:ascii="Calibri" w:hAnsi="Calibri" w:cs="Calibri"/>
        <w:bCs/>
        <w:sz w:val="20"/>
        <w:szCs w:val="20"/>
      </w:rPr>
      <w:fldChar w:fldCharType="end"/>
    </w:r>
    <w:r w:rsidRPr="00C47D49">
      <w:rPr>
        <w:rFonts w:ascii="Calibri" w:hAnsi="Calibri" w:cs="Calibri"/>
        <w:sz w:val="20"/>
        <w:szCs w:val="20"/>
      </w:rPr>
      <w:t xml:space="preserve"> </w:t>
    </w:r>
    <w:r>
      <w:rPr>
        <w:rFonts w:ascii="Calibri" w:hAnsi="Calibri" w:cs="Calibri"/>
        <w:sz w:val="20"/>
        <w:szCs w:val="20"/>
      </w:rPr>
      <w:t>of</w:t>
    </w:r>
    <w:r w:rsidRPr="00C47D49">
      <w:rPr>
        <w:rFonts w:ascii="Calibri" w:hAnsi="Calibri" w:cs="Calibri"/>
        <w:sz w:val="20"/>
        <w:szCs w:val="20"/>
      </w:rPr>
      <w:t xml:space="preserve"> </w:t>
    </w:r>
    <w:r>
      <w:rPr>
        <w:rFonts w:ascii="Calibri" w:hAnsi="Calibri" w:cs="Calibri"/>
        <w:bCs/>
        <w:noProof/>
        <w:sz w:val="20"/>
        <w:szCs w:val="20"/>
      </w:rPr>
      <w:fldChar w:fldCharType="begin"/>
    </w:r>
    <w:r>
      <w:rPr>
        <w:rFonts w:ascii="Calibri" w:hAnsi="Calibri" w:cs="Calibri"/>
        <w:bCs/>
        <w:noProof/>
        <w:sz w:val="20"/>
        <w:szCs w:val="20"/>
      </w:rPr>
      <w:instrText xml:space="preserve"> NUMPAGES  \* Arabic  \* MERGEFORMAT </w:instrText>
    </w:r>
    <w:r>
      <w:rPr>
        <w:rFonts w:ascii="Calibri" w:hAnsi="Calibri" w:cs="Calibri"/>
        <w:bCs/>
        <w:noProof/>
        <w:sz w:val="20"/>
        <w:szCs w:val="20"/>
      </w:rPr>
      <w:fldChar w:fldCharType="separate"/>
    </w:r>
    <w:r>
      <w:rPr>
        <w:rFonts w:ascii="Calibri" w:hAnsi="Calibri" w:cs="Calibri"/>
        <w:bCs/>
        <w:noProof/>
        <w:sz w:val="20"/>
        <w:szCs w:val="20"/>
      </w:rPr>
      <w:t>4</w:t>
    </w:r>
    <w:r>
      <w:rPr>
        <w:rFonts w:ascii="Calibri" w:hAnsi="Calibri" w:cs="Calibri"/>
        <w:bCs/>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AB7BE" w14:textId="6D04DB73" w:rsidR="009F2AD4" w:rsidRDefault="009F2AD4" w:rsidP="00267416">
    <w:pPr>
      <w:pStyle w:val="Footer"/>
      <w:jc w:val="right"/>
      <w:rPr>
        <w:rFonts w:ascii="Calibri" w:hAnsi="Calibri" w:cs="Calibri"/>
        <w:sz w:val="20"/>
        <w:szCs w:val="20"/>
      </w:rPr>
    </w:pPr>
    <w:r>
      <w:rPr>
        <w:rFonts w:ascii="Calibri" w:hAnsi="Calibri" w:cs="Calibri"/>
        <w:sz w:val="20"/>
        <w:szCs w:val="20"/>
      </w:rPr>
      <w:t>ICMP.CSI.036.</w:t>
    </w:r>
    <w:r w:rsidR="003D0E08">
      <w:rPr>
        <w:rFonts w:ascii="Calibri" w:hAnsi="Calibri" w:cs="Calibri"/>
        <w:sz w:val="20"/>
        <w:szCs w:val="20"/>
      </w:rPr>
      <w:t>2</w:t>
    </w:r>
    <w:r>
      <w:rPr>
        <w:rFonts w:ascii="Calibri" w:hAnsi="Calibri" w:cs="Calibri"/>
        <w:sz w:val="20"/>
        <w:szCs w:val="20"/>
      </w:rPr>
      <w:t>.</w:t>
    </w:r>
    <w:r w:rsidR="003D0E08">
      <w:rPr>
        <w:rFonts w:ascii="Calibri" w:hAnsi="Calibri" w:cs="Calibri"/>
        <w:sz w:val="20"/>
        <w:szCs w:val="20"/>
      </w:rPr>
      <w:t>arab.</w:t>
    </w:r>
    <w:r>
      <w:rPr>
        <w:rFonts w:ascii="Calibri" w:hAnsi="Calibri" w:cs="Calibri"/>
        <w:sz w:val="20"/>
        <w:szCs w:val="20"/>
      </w:rPr>
      <w:t>doc</w:t>
    </w:r>
  </w:p>
  <w:p w14:paraId="6E97CDB6" w14:textId="6E63AD15" w:rsidR="009F2AD4" w:rsidRDefault="009F2AD4" w:rsidP="00267416">
    <w:pPr>
      <w:pStyle w:val="Footer"/>
      <w:jc w:val="right"/>
      <w:rPr>
        <w:rFonts w:ascii="Calibri" w:hAnsi="Calibri" w:cs="Calibri"/>
        <w:sz w:val="20"/>
        <w:szCs w:val="20"/>
      </w:rPr>
    </w:pPr>
    <w:r>
      <w:rPr>
        <w:rFonts w:ascii="Calibri" w:hAnsi="Calibri" w:cs="Calibri"/>
        <w:sz w:val="20"/>
        <w:szCs w:val="20"/>
      </w:rPr>
      <w:t>The Hague, 1</w:t>
    </w:r>
    <w:r w:rsidR="003D0E08">
      <w:rPr>
        <w:rFonts w:ascii="Calibri" w:hAnsi="Calibri" w:cs="Calibri"/>
        <w:sz w:val="20"/>
        <w:szCs w:val="20"/>
      </w:rPr>
      <w:t>2</w:t>
    </w:r>
    <w:r>
      <w:rPr>
        <w:rFonts w:ascii="Calibri" w:hAnsi="Calibri" w:cs="Calibri"/>
        <w:sz w:val="20"/>
        <w:szCs w:val="20"/>
      </w:rPr>
      <w:t xml:space="preserve"> November 2019</w:t>
    </w:r>
  </w:p>
  <w:p w14:paraId="50BBA937" w14:textId="77777777" w:rsidR="009F2AD4" w:rsidRPr="00267416" w:rsidRDefault="009F2AD4" w:rsidP="00267416">
    <w:pPr>
      <w:pStyle w:val="Footer"/>
      <w:jc w:val="center"/>
      <w:rPr>
        <w:sz w:val="18"/>
        <w:szCs w:val="18"/>
      </w:rPr>
    </w:pPr>
    <w:r>
      <w:rPr>
        <w:rFonts w:ascii="Calibri" w:hAnsi="Calibri" w:cs="Calibri"/>
        <w:sz w:val="20"/>
        <w:szCs w:val="20"/>
      </w:rPr>
      <w:t>Page</w:t>
    </w:r>
    <w:r w:rsidRPr="00C47D49">
      <w:rPr>
        <w:rFonts w:ascii="Calibri" w:hAnsi="Calibri" w:cs="Calibri"/>
        <w:sz w:val="20"/>
        <w:szCs w:val="20"/>
      </w:rPr>
      <w:t xml:space="preserve"> </w:t>
    </w:r>
    <w:r w:rsidRPr="00C47D49">
      <w:rPr>
        <w:rFonts w:ascii="Calibri" w:hAnsi="Calibri" w:cs="Calibri"/>
        <w:bCs/>
        <w:sz w:val="20"/>
        <w:szCs w:val="20"/>
      </w:rPr>
      <w:fldChar w:fldCharType="begin"/>
    </w:r>
    <w:r w:rsidRPr="00C47D49">
      <w:rPr>
        <w:rFonts w:ascii="Calibri" w:hAnsi="Calibri" w:cs="Calibri"/>
        <w:bCs/>
        <w:sz w:val="20"/>
        <w:szCs w:val="20"/>
      </w:rPr>
      <w:instrText xml:space="preserve"> PAGE  \* Arabic  \* MERGEFORMAT </w:instrText>
    </w:r>
    <w:r w:rsidRPr="00C47D49">
      <w:rPr>
        <w:rFonts w:ascii="Calibri" w:hAnsi="Calibri" w:cs="Calibri"/>
        <w:bCs/>
        <w:sz w:val="20"/>
        <w:szCs w:val="20"/>
      </w:rPr>
      <w:fldChar w:fldCharType="separate"/>
    </w:r>
    <w:r>
      <w:rPr>
        <w:rFonts w:ascii="Calibri" w:hAnsi="Calibri" w:cs="Calibri"/>
        <w:bCs/>
        <w:noProof/>
        <w:sz w:val="20"/>
        <w:szCs w:val="20"/>
      </w:rPr>
      <w:t>1</w:t>
    </w:r>
    <w:r w:rsidRPr="00C47D49">
      <w:rPr>
        <w:rFonts w:ascii="Calibri" w:hAnsi="Calibri" w:cs="Calibri"/>
        <w:bCs/>
        <w:sz w:val="20"/>
        <w:szCs w:val="20"/>
      </w:rPr>
      <w:fldChar w:fldCharType="end"/>
    </w:r>
    <w:r w:rsidRPr="00C47D49">
      <w:rPr>
        <w:rFonts w:ascii="Calibri" w:hAnsi="Calibri" w:cs="Calibri"/>
        <w:sz w:val="20"/>
        <w:szCs w:val="20"/>
      </w:rPr>
      <w:t xml:space="preserve"> </w:t>
    </w:r>
    <w:r>
      <w:rPr>
        <w:rFonts w:ascii="Calibri" w:hAnsi="Calibri" w:cs="Calibri"/>
        <w:sz w:val="20"/>
        <w:szCs w:val="20"/>
      </w:rPr>
      <w:t>of</w:t>
    </w:r>
    <w:r w:rsidRPr="00C47D49">
      <w:rPr>
        <w:rFonts w:ascii="Calibri" w:hAnsi="Calibri" w:cs="Calibri"/>
        <w:sz w:val="20"/>
        <w:szCs w:val="20"/>
      </w:rPr>
      <w:t xml:space="preserve"> </w:t>
    </w:r>
    <w:r>
      <w:rPr>
        <w:rFonts w:ascii="Calibri" w:hAnsi="Calibri" w:cs="Calibri"/>
        <w:bCs/>
        <w:noProof/>
        <w:sz w:val="20"/>
        <w:szCs w:val="20"/>
      </w:rPr>
      <w:fldChar w:fldCharType="begin"/>
    </w:r>
    <w:r>
      <w:rPr>
        <w:rFonts w:ascii="Calibri" w:hAnsi="Calibri" w:cs="Calibri"/>
        <w:bCs/>
        <w:noProof/>
        <w:sz w:val="20"/>
        <w:szCs w:val="20"/>
      </w:rPr>
      <w:instrText xml:space="preserve"> NUMPAGES  \* Arabic  \* MERGEFORMAT </w:instrText>
    </w:r>
    <w:r>
      <w:rPr>
        <w:rFonts w:ascii="Calibri" w:hAnsi="Calibri" w:cs="Calibri"/>
        <w:bCs/>
        <w:noProof/>
        <w:sz w:val="20"/>
        <w:szCs w:val="20"/>
      </w:rPr>
      <w:fldChar w:fldCharType="separate"/>
    </w:r>
    <w:r>
      <w:rPr>
        <w:rFonts w:ascii="Calibri" w:hAnsi="Calibri" w:cs="Calibri"/>
        <w:bCs/>
        <w:noProof/>
        <w:sz w:val="20"/>
        <w:szCs w:val="20"/>
      </w:rPr>
      <w:t>4</w:t>
    </w:r>
    <w:r>
      <w:rPr>
        <w:rFonts w:ascii="Calibri" w:hAnsi="Calibri" w:cs="Calibri"/>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89DD6" w14:textId="77777777" w:rsidR="003D0E08" w:rsidRDefault="003D0E08">
      <w:pPr>
        <w:spacing w:after="0" w:line="240" w:lineRule="auto"/>
      </w:pPr>
      <w:r>
        <w:separator/>
      </w:r>
    </w:p>
  </w:footnote>
  <w:footnote w:type="continuationSeparator" w:id="0">
    <w:p w14:paraId="730E8AF3" w14:textId="77777777" w:rsidR="003D0E08" w:rsidRDefault="003D0E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F4AC" w14:textId="77777777" w:rsidR="009F2AD4" w:rsidRPr="00255960" w:rsidRDefault="009F2AD4" w:rsidP="00267416">
    <w:pPr>
      <w:pStyle w:val="Header"/>
      <w:tabs>
        <w:tab w:val="left" w:pos="5103"/>
        <w:tab w:val="left" w:pos="7513"/>
        <w:tab w:val="left" w:pos="8080"/>
        <w:tab w:val="right" w:pos="9072"/>
      </w:tabs>
      <w:ind w:right="-46"/>
      <w:rPr>
        <w:b/>
        <w:color w:val="365F91"/>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D2AB4" w14:textId="77777777" w:rsidR="009F2AD4" w:rsidRDefault="009F2AD4">
    <w:pPr>
      <w:pStyle w:val="Header"/>
    </w:pPr>
    <w:r>
      <w:rPr>
        <w:noProof/>
      </w:rPr>
      <w:drawing>
        <wp:anchor distT="0" distB="0" distL="114300" distR="114300" simplePos="0" relativeHeight="251657728" behindDoc="1" locked="0" layoutInCell="1" allowOverlap="1" wp14:anchorId="080A7699" wp14:editId="2B37056B">
          <wp:simplePos x="0" y="0"/>
          <wp:positionH relativeFrom="margin">
            <wp:posOffset>0</wp:posOffset>
          </wp:positionH>
          <wp:positionV relativeFrom="paragraph">
            <wp:posOffset>-146685</wp:posOffset>
          </wp:positionV>
          <wp:extent cx="1908810" cy="581351"/>
          <wp:effectExtent l="0" t="0" r="0" b="9525"/>
          <wp:wrapNone/>
          <wp:docPr id="1609615549" name="Picture 1609615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08810" cy="581351"/>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A5054AB"/>
    <w:multiLevelType w:val="multilevel"/>
    <w:tmpl w:val="F04AF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F23550F"/>
    <w:multiLevelType w:val="hybridMultilevel"/>
    <w:tmpl w:val="6660F054"/>
    <w:lvl w:ilvl="0" w:tplc="CA2A33B2">
      <w:start w:val="1"/>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5B463D"/>
    <w:multiLevelType w:val="multilevel"/>
    <w:tmpl w:val="B3765B4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4F7222"/>
    <w:multiLevelType w:val="hybridMultilevel"/>
    <w:tmpl w:val="C84CC35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F46B73"/>
    <w:multiLevelType w:val="multilevel"/>
    <w:tmpl w:val="D38A04F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DD0684"/>
    <w:multiLevelType w:val="multilevel"/>
    <w:tmpl w:val="7B2CE128"/>
    <w:lvl w:ilvl="0">
      <w:start w:val="8"/>
      <w:numFmt w:val="decimal"/>
      <w:lvlText w:val="%1."/>
      <w:lvlJc w:val="left"/>
      <w:pPr>
        <w:tabs>
          <w:tab w:val="num" w:pos="720"/>
        </w:tabs>
        <w:ind w:left="720" w:hanging="360"/>
      </w:pPr>
    </w:lvl>
    <w:lvl w:ilvl="1">
      <w:start w:val="1"/>
      <w:numFmt w:val="arabicAlpha"/>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830694"/>
    <w:multiLevelType w:val="multilevel"/>
    <w:tmpl w:val="38686BA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D41CD6"/>
    <w:multiLevelType w:val="multilevel"/>
    <w:tmpl w:val="05AE283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7E676ED"/>
    <w:multiLevelType w:val="multilevel"/>
    <w:tmpl w:val="7744FA0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F1A6ADD"/>
    <w:multiLevelType w:val="multilevel"/>
    <w:tmpl w:val="BFE2B7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8C700C9"/>
    <w:multiLevelType w:val="hybridMultilevel"/>
    <w:tmpl w:val="3FAACF76"/>
    <w:lvl w:ilvl="0" w:tplc="FA5AE05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139B6"/>
    <w:multiLevelType w:val="multilevel"/>
    <w:tmpl w:val="560A36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32439045">
    <w:abstractNumId w:val="8"/>
  </w:num>
  <w:num w:numId="2" w16cid:durableId="1724480268">
    <w:abstractNumId w:val="6"/>
  </w:num>
  <w:num w:numId="3" w16cid:durableId="1115829041">
    <w:abstractNumId w:val="5"/>
  </w:num>
  <w:num w:numId="4" w16cid:durableId="322440181">
    <w:abstractNumId w:val="4"/>
  </w:num>
  <w:num w:numId="5" w16cid:durableId="2065787923">
    <w:abstractNumId w:val="7"/>
  </w:num>
  <w:num w:numId="6" w16cid:durableId="101606871">
    <w:abstractNumId w:val="3"/>
  </w:num>
  <w:num w:numId="7" w16cid:durableId="84693006">
    <w:abstractNumId w:val="2"/>
  </w:num>
  <w:num w:numId="8" w16cid:durableId="405998376">
    <w:abstractNumId w:val="1"/>
  </w:num>
  <w:num w:numId="9" w16cid:durableId="829368026">
    <w:abstractNumId w:val="0"/>
  </w:num>
  <w:num w:numId="10" w16cid:durableId="1557429858">
    <w:abstractNumId w:val="10"/>
  </w:num>
  <w:num w:numId="11" w16cid:durableId="1198393512">
    <w:abstractNumId w:val="12"/>
  </w:num>
  <w:num w:numId="12" w16cid:durableId="1610315256">
    <w:abstractNumId w:val="9"/>
  </w:num>
  <w:num w:numId="13" w16cid:durableId="105735943">
    <w:abstractNumId w:val="20"/>
  </w:num>
  <w:num w:numId="14" w16cid:durableId="1768963020">
    <w:abstractNumId w:val="18"/>
  </w:num>
  <w:num w:numId="15" w16cid:durableId="161705355">
    <w:abstractNumId w:val="17"/>
  </w:num>
  <w:num w:numId="16" w16cid:durableId="2137286356">
    <w:abstractNumId w:val="15"/>
  </w:num>
  <w:num w:numId="17" w16cid:durableId="140082734">
    <w:abstractNumId w:val="14"/>
  </w:num>
  <w:num w:numId="18" w16cid:durableId="1617830553">
    <w:abstractNumId w:val="11"/>
  </w:num>
  <w:num w:numId="19" w16cid:durableId="931161057">
    <w:abstractNumId w:val="19"/>
  </w:num>
  <w:num w:numId="20" w16cid:durableId="1901986884">
    <w:abstractNumId w:val="13"/>
  </w:num>
  <w:num w:numId="21" w16cid:durableId="110850186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9337A"/>
    <w:rsid w:val="0015074B"/>
    <w:rsid w:val="001B537C"/>
    <w:rsid w:val="00256370"/>
    <w:rsid w:val="00261A19"/>
    <w:rsid w:val="0029639D"/>
    <w:rsid w:val="00316F3B"/>
    <w:rsid w:val="0032183C"/>
    <w:rsid w:val="00326F90"/>
    <w:rsid w:val="0038040A"/>
    <w:rsid w:val="003C1A49"/>
    <w:rsid w:val="003C4D44"/>
    <w:rsid w:val="003D0E08"/>
    <w:rsid w:val="003E570A"/>
    <w:rsid w:val="004955C9"/>
    <w:rsid w:val="004B35B7"/>
    <w:rsid w:val="004C371C"/>
    <w:rsid w:val="00567216"/>
    <w:rsid w:val="005A4967"/>
    <w:rsid w:val="0062552F"/>
    <w:rsid w:val="00635008"/>
    <w:rsid w:val="0065642F"/>
    <w:rsid w:val="00674100"/>
    <w:rsid w:val="006B3F3E"/>
    <w:rsid w:val="00727D00"/>
    <w:rsid w:val="008D5F4A"/>
    <w:rsid w:val="009341CD"/>
    <w:rsid w:val="00962936"/>
    <w:rsid w:val="00995D41"/>
    <w:rsid w:val="009A4FE7"/>
    <w:rsid w:val="009F2AD4"/>
    <w:rsid w:val="00A678B7"/>
    <w:rsid w:val="00AA1D8D"/>
    <w:rsid w:val="00B47730"/>
    <w:rsid w:val="00B5784B"/>
    <w:rsid w:val="00B6530B"/>
    <w:rsid w:val="00BA31B9"/>
    <w:rsid w:val="00BC1C5F"/>
    <w:rsid w:val="00C038BE"/>
    <w:rsid w:val="00C172CF"/>
    <w:rsid w:val="00C535EB"/>
    <w:rsid w:val="00C730C4"/>
    <w:rsid w:val="00CA6423"/>
    <w:rsid w:val="00CB0664"/>
    <w:rsid w:val="00CD5A2C"/>
    <w:rsid w:val="00D312A4"/>
    <w:rsid w:val="00D742CE"/>
    <w:rsid w:val="00F0158E"/>
    <w:rsid w:val="00F01ABE"/>
    <w:rsid w:val="00F221A1"/>
    <w:rsid w:val="00F27263"/>
    <w:rsid w:val="00FB217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F5A543"/>
  <w14:defaultImageDpi w14:val="300"/>
  <w15:docId w15:val="{E6D29A0F-E8EF-4C33-A876-E13C7232D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efault">
    <w:name w:val="Default"/>
    <w:rsid w:val="00FB217E"/>
    <w:pPr>
      <w:autoSpaceDE w:val="0"/>
      <w:autoSpaceDN w:val="0"/>
      <w:adjustRightInd w:val="0"/>
      <w:spacing w:after="0" w:line="240" w:lineRule="auto"/>
    </w:pPr>
    <w:rPr>
      <w:rFonts w:ascii="Calibri" w:hAnsi="Calibri" w:cs="Calibri"/>
      <w:color w:val="000000"/>
      <w:sz w:val="24"/>
      <w:szCs w:val="24"/>
      <w:lang w:eastAsia="bs-Latn-B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364237">
      <w:bodyDiv w:val="1"/>
      <w:marLeft w:val="0"/>
      <w:marRight w:val="0"/>
      <w:marTop w:val="0"/>
      <w:marBottom w:val="0"/>
      <w:divBdr>
        <w:top w:val="none" w:sz="0" w:space="0" w:color="auto"/>
        <w:left w:val="none" w:sz="0" w:space="0" w:color="auto"/>
        <w:bottom w:val="none" w:sz="0" w:space="0" w:color="auto"/>
        <w:right w:val="none" w:sz="0" w:space="0" w:color="auto"/>
      </w:divBdr>
    </w:div>
    <w:div w:id="479422093">
      <w:bodyDiv w:val="1"/>
      <w:marLeft w:val="0"/>
      <w:marRight w:val="0"/>
      <w:marTop w:val="0"/>
      <w:marBottom w:val="0"/>
      <w:divBdr>
        <w:top w:val="none" w:sz="0" w:space="0" w:color="auto"/>
        <w:left w:val="none" w:sz="0" w:space="0" w:color="auto"/>
        <w:bottom w:val="none" w:sz="0" w:space="0" w:color="auto"/>
        <w:right w:val="none" w:sz="0" w:space="0" w:color="auto"/>
      </w:divBdr>
    </w:div>
    <w:div w:id="689333110">
      <w:bodyDiv w:val="1"/>
      <w:marLeft w:val="0"/>
      <w:marRight w:val="0"/>
      <w:marTop w:val="0"/>
      <w:marBottom w:val="0"/>
      <w:divBdr>
        <w:top w:val="none" w:sz="0" w:space="0" w:color="auto"/>
        <w:left w:val="none" w:sz="0" w:space="0" w:color="auto"/>
        <w:bottom w:val="none" w:sz="0" w:space="0" w:color="auto"/>
        <w:right w:val="none" w:sz="0" w:space="0" w:color="auto"/>
      </w:divBdr>
    </w:div>
    <w:div w:id="786503775">
      <w:bodyDiv w:val="1"/>
      <w:marLeft w:val="0"/>
      <w:marRight w:val="0"/>
      <w:marTop w:val="0"/>
      <w:marBottom w:val="0"/>
      <w:divBdr>
        <w:top w:val="none" w:sz="0" w:space="0" w:color="auto"/>
        <w:left w:val="none" w:sz="0" w:space="0" w:color="auto"/>
        <w:bottom w:val="none" w:sz="0" w:space="0" w:color="auto"/>
        <w:right w:val="none" w:sz="0" w:space="0" w:color="auto"/>
      </w:divBdr>
    </w:div>
    <w:div w:id="858736340">
      <w:bodyDiv w:val="1"/>
      <w:marLeft w:val="0"/>
      <w:marRight w:val="0"/>
      <w:marTop w:val="0"/>
      <w:marBottom w:val="0"/>
      <w:divBdr>
        <w:top w:val="none" w:sz="0" w:space="0" w:color="auto"/>
        <w:left w:val="none" w:sz="0" w:space="0" w:color="auto"/>
        <w:bottom w:val="none" w:sz="0" w:space="0" w:color="auto"/>
        <w:right w:val="none" w:sz="0" w:space="0" w:color="auto"/>
      </w:divBdr>
    </w:div>
    <w:div w:id="1021787424">
      <w:bodyDiv w:val="1"/>
      <w:marLeft w:val="0"/>
      <w:marRight w:val="0"/>
      <w:marTop w:val="0"/>
      <w:marBottom w:val="0"/>
      <w:divBdr>
        <w:top w:val="none" w:sz="0" w:space="0" w:color="auto"/>
        <w:left w:val="none" w:sz="0" w:space="0" w:color="auto"/>
        <w:bottom w:val="none" w:sz="0" w:space="0" w:color="auto"/>
        <w:right w:val="none" w:sz="0" w:space="0" w:color="auto"/>
      </w:divBdr>
    </w:div>
    <w:div w:id="1092320506">
      <w:bodyDiv w:val="1"/>
      <w:marLeft w:val="0"/>
      <w:marRight w:val="0"/>
      <w:marTop w:val="0"/>
      <w:marBottom w:val="0"/>
      <w:divBdr>
        <w:top w:val="none" w:sz="0" w:space="0" w:color="auto"/>
        <w:left w:val="none" w:sz="0" w:space="0" w:color="auto"/>
        <w:bottom w:val="none" w:sz="0" w:space="0" w:color="auto"/>
        <w:right w:val="none" w:sz="0" w:space="0" w:color="auto"/>
      </w:divBdr>
    </w:div>
    <w:div w:id="1298218131">
      <w:bodyDiv w:val="1"/>
      <w:marLeft w:val="0"/>
      <w:marRight w:val="0"/>
      <w:marTop w:val="0"/>
      <w:marBottom w:val="0"/>
      <w:divBdr>
        <w:top w:val="none" w:sz="0" w:space="0" w:color="auto"/>
        <w:left w:val="none" w:sz="0" w:space="0" w:color="auto"/>
        <w:bottom w:val="none" w:sz="0" w:space="0" w:color="auto"/>
        <w:right w:val="none" w:sz="0" w:space="0" w:color="auto"/>
      </w:divBdr>
    </w:div>
    <w:div w:id="1630043294">
      <w:bodyDiv w:val="1"/>
      <w:marLeft w:val="0"/>
      <w:marRight w:val="0"/>
      <w:marTop w:val="0"/>
      <w:marBottom w:val="0"/>
      <w:divBdr>
        <w:top w:val="none" w:sz="0" w:space="0" w:color="auto"/>
        <w:left w:val="none" w:sz="0" w:space="0" w:color="auto"/>
        <w:bottom w:val="none" w:sz="0" w:space="0" w:color="auto"/>
        <w:right w:val="none" w:sz="0" w:space="0" w:color="auto"/>
      </w:divBdr>
    </w:div>
    <w:div w:id="1696298582">
      <w:bodyDiv w:val="1"/>
      <w:marLeft w:val="0"/>
      <w:marRight w:val="0"/>
      <w:marTop w:val="0"/>
      <w:marBottom w:val="0"/>
      <w:divBdr>
        <w:top w:val="none" w:sz="0" w:space="0" w:color="auto"/>
        <w:left w:val="none" w:sz="0" w:space="0" w:color="auto"/>
        <w:bottom w:val="none" w:sz="0" w:space="0" w:color="auto"/>
        <w:right w:val="none" w:sz="0" w:space="0" w:color="auto"/>
      </w:divBdr>
    </w:div>
    <w:div w:id="1696998360">
      <w:bodyDiv w:val="1"/>
      <w:marLeft w:val="0"/>
      <w:marRight w:val="0"/>
      <w:marTop w:val="0"/>
      <w:marBottom w:val="0"/>
      <w:divBdr>
        <w:top w:val="none" w:sz="0" w:space="0" w:color="auto"/>
        <w:left w:val="none" w:sz="0" w:space="0" w:color="auto"/>
        <w:bottom w:val="none" w:sz="0" w:space="0" w:color="auto"/>
        <w:right w:val="none" w:sz="0" w:space="0" w:color="auto"/>
      </w:divBdr>
    </w:div>
    <w:div w:id="1772815891">
      <w:bodyDiv w:val="1"/>
      <w:marLeft w:val="0"/>
      <w:marRight w:val="0"/>
      <w:marTop w:val="0"/>
      <w:marBottom w:val="0"/>
      <w:divBdr>
        <w:top w:val="none" w:sz="0" w:space="0" w:color="auto"/>
        <w:left w:val="none" w:sz="0" w:space="0" w:color="auto"/>
        <w:bottom w:val="none" w:sz="0" w:space="0" w:color="auto"/>
        <w:right w:val="none" w:sz="0" w:space="0" w:color="auto"/>
      </w:divBdr>
    </w:div>
    <w:div w:id="1964731667">
      <w:bodyDiv w:val="1"/>
      <w:marLeft w:val="0"/>
      <w:marRight w:val="0"/>
      <w:marTop w:val="0"/>
      <w:marBottom w:val="0"/>
      <w:divBdr>
        <w:top w:val="none" w:sz="0" w:space="0" w:color="auto"/>
        <w:left w:val="none" w:sz="0" w:space="0" w:color="auto"/>
        <w:bottom w:val="none" w:sz="0" w:space="0" w:color="auto"/>
        <w:right w:val="none" w:sz="0" w:space="0" w:color="auto"/>
      </w:divBdr>
    </w:div>
    <w:div w:id="212149243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B3A57A79F6F394DA2D3117F1C0AE870" ma:contentTypeVersion="14" ma:contentTypeDescription="Create a new document." ma:contentTypeScope="" ma:versionID="35605d6bd8561a50f2516c832c2728d2">
  <xsd:schema xmlns:xsd="http://www.w3.org/2001/XMLSchema" xmlns:xs="http://www.w3.org/2001/XMLSchema" xmlns:p="http://schemas.microsoft.com/office/2006/metadata/properties" xmlns:ns2="7b795ad0-1eb9-4694-babf-5b69d2ed133b" xmlns:ns3="db167a43-1058-4079-8e1d-c01fbb0ecc7d" targetNamespace="http://schemas.microsoft.com/office/2006/metadata/properties" ma:root="true" ma:fieldsID="f7715f603d2707fe4ce18a146739e7ee" ns2:_="" ns3:_="">
    <xsd:import namespace="7b795ad0-1eb9-4694-babf-5b69d2ed133b"/>
    <xsd:import namespace="db167a43-1058-4079-8e1d-c01fbb0ecc7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795ad0-1eb9-4694-babf-5b69d2ed13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ceaf279-afba-4dee-a6fd-a3e0cb43d93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167a43-1058-4079-8e1d-c01fbb0ecc7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c17fe98-ea60-4971-bcb3-614a2f24db03}" ma:internalName="TaxCatchAll" ma:showField="CatchAllData" ma:web="db167a43-1058-4079-8e1d-c01fbb0ecc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b167a43-1058-4079-8e1d-c01fbb0ecc7d" xsi:nil="true"/>
    <lcf76f155ced4ddcb4097134ff3c332f xmlns="7b795ad0-1eb9-4694-babf-5b69d2ed133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5F0CD59A-71CF-48C8-99D6-D1C0090AB1FB}"/>
</file>

<file path=customXml/itemProps3.xml><?xml version="1.0" encoding="utf-8"?>
<ds:datastoreItem xmlns:ds="http://schemas.openxmlformats.org/officeDocument/2006/customXml" ds:itemID="{001BA6BD-97AA-4652-A9E7-9DC372CFD685}"/>
</file>

<file path=customXml/itemProps4.xml><?xml version="1.0" encoding="utf-8"?>
<ds:datastoreItem xmlns:ds="http://schemas.openxmlformats.org/officeDocument/2006/customXml" ds:itemID="{124A9AFE-3067-4D62-B711-06CFAFC5E359}"/>
</file>

<file path=docProps/app.xml><?xml version="1.0" encoding="utf-8"?>
<Properties xmlns="http://schemas.openxmlformats.org/officeDocument/2006/extended-properties" xmlns:vt="http://schemas.openxmlformats.org/officeDocument/2006/docPropsVTypes">
  <Template>Normal</Template>
  <TotalTime>2</TotalTime>
  <Pages>4</Pages>
  <Words>568</Words>
  <Characters>3244</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Ali Ayoub</cp:lastModifiedBy>
  <cp:revision>2</cp:revision>
  <dcterms:created xsi:type="dcterms:W3CDTF">2025-07-22T13:27:00Z</dcterms:created>
  <dcterms:modified xsi:type="dcterms:W3CDTF">2025-07-22T13:27:00Z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0x0101005B3A57A79F6F394DA2D3117F1C0AE870</vt:lpwstr>
  </property>
</Properties>
</file>